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b/>
          <w:bCs/>
          <w:sz w:val="36"/>
          <w:szCs w:val="36"/>
          <w:lang w:val="en-US" w:eastAsia="zh-CN"/>
        </w:rPr>
      </w:pPr>
      <w:r>
        <w:rPr>
          <w:rFonts w:hint="eastAsia"/>
          <w:b/>
          <w:bCs/>
          <w:sz w:val="36"/>
          <w:szCs w:val="36"/>
          <w:lang w:val="en-US" w:eastAsia="zh-CN"/>
        </w:rPr>
        <w:t>第四组小组讨论转写</w:t>
      </w:r>
    </w:p>
    <w:p>
      <w:pPr>
        <w:rPr>
          <w:rFonts w:hint="eastAsia" w:eastAsia="宋体"/>
          <w:lang w:eastAsia="zh-CN"/>
        </w:rPr>
      </w:pPr>
      <w:r>
        <w:rPr>
          <w:rFonts w:hint="eastAsia"/>
          <w:lang w:eastAsia="zh-CN"/>
        </w:rPr>
        <w:t>Eva</w:t>
      </w:r>
      <w:r>
        <w:t xml:space="preserve">(00:00:03): </w:t>
      </w:r>
      <w:r>
        <w:rPr>
          <w:rFonts w:hint="eastAsia"/>
          <w:lang w:val="en-US" w:eastAsia="zh-CN"/>
        </w:rPr>
        <w:t>大家好，我是UKM传播学在读博士Eva，非常感谢大家的参与和帮忙。我主要研究中国</w:t>
      </w:r>
      <w:r>
        <w:t>留学生在马来西亚的跨文化适应</w:t>
      </w:r>
      <w:r>
        <w:rPr>
          <w:rFonts w:hint="eastAsia"/>
          <w:lang w:eastAsia="zh-CN"/>
        </w:rPr>
        <w:t>，</w:t>
      </w:r>
      <w:r>
        <w:rPr>
          <w:rFonts w:hint="eastAsia"/>
          <w:lang w:val="en-US" w:eastAsia="zh-CN"/>
        </w:rPr>
        <w:t>今天</w:t>
      </w:r>
      <w:r>
        <w:t>邀请了来自不同学校的五位同学</w:t>
      </w:r>
      <w:r>
        <w:rPr>
          <w:rFonts w:hint="eastAsia"/>
          <w:lang w:val="en-US" w:eastAsia="zh-CN"/>
        </w:rPr>
        <w:t>开展</w:t>
      </w:r>
      <w:r>
        <w:t>线上讨论</w:t>
      </w:r>
      <w:r>
        <w:rPr>
          <w:rFonts w:hint="eastAsia"/>
          <w:lang w:eastAsia="zh-CN"/>
        </w:rPr>
        <w:t>，</w:t>
      </w:r>
      <w:r>
        <w:rPr>
          <w:rFonts w:hint="eastAsia"/>
          <w:lang w:val="en-US" w:eastAsia="zh-CN"/>
        </w:rPr>
        <w:t>以此了解</w:t>
      </w:r>
      <w:r>
        <w:t>大家来马来西亚留学的动机，以及在马来西亚留学的适应情况。那接下来呢，我们就开始做一个自我介绍。关于自己的姓名，大家分享的时候不一定是非得说用我们的真实姓名，可以在群里介绍自己的昵称，然后学校</w:t>
      </w:r>
      <w:r>
        <w:rPr>
          <w:rFonts w:hint="eastAsia"/>
          <w:lang w:eastAsia="zh-CN"/>
        </w:rPr>
        <w:t>，</w:t>
      </w:r>
      <w:r>
        <w:t>专业</w:t>
      </w:r>
      <w:r>
        <w:rPr>
          <w:rFonts w:hint="eastAsia"/>
          <w:lang w:eastAsia="zh-CN"/>
        </w:rPr>
        <w:t>，</w:t>
      </w:r>
      <w:r>
        <w:t>就读学期以及在马来西亚留学之前，是否有海外经历？大概就这几点</w:t>
      </w:r>
      <w:r>
        <w:rPr>
          <w:rFonts w:hint="eastAsia"/>
          <w:lang w:eastAsia="zh-CN"/>
        </w:rPr>
        <w:t>。</w:t>
      </w:r>
    </w:p>
    <w:p>
      <w:r>
        <w:rPr>
          <w:rFonts w:hint="eastAsia"/>
          <w:lang w:eastAsia="zh-CN"/>
        </w:rPr>
        <w:t>Eva</w:t>
      </w:r>
      <w:r>
        <w:t>(00:00:55): 那我们先从Sun开始可以吗？</w:t>
      </w:r>
    </w:p>
    <w:p>
      <w:r>
        <w:t>Sun(00:01:00): 好的，我叫sun</w:t>
      </w:r>
      <w:r>
        <w:rPr>
          <w:rFonts w:hint="eastAsia"/>
          <w:lang w:eastAsia="zh-CN"/>
        </w:rPr>
        <w:t>，来自</w:t>
      </w:r>
      <w:r>
        <w:t>U</w:t>
      </w:r>
      <w:r>
        <w:rPr>
          <w:rFonts w:hint="eastAsia"/>
          <w:lang w:val="en-US" w:eastAsia="zh-CN"/>
        </w:rPr>
        <w:t>T</w:t>
      </w:r>
      <w:r>
        <w:t>M工业设计专业</w:t>
      </w:r>
      <w:r>
        <w:rPr>
          <w:rFonts w:hint="eastAsia"/>
          <w:lang w:val="en-US" w:eastAsia="zh-CN"/>
        </w:rPr>
        <w:t>,现在</w:t>
      </w:r>
      <w:r>
        <w:t>是第五学期</w:t>
      </w:r>
      <w:r>
        <w:rPr>
          <w:rFonts w:hint="eastAsia"/>
          <w:lang w:eastAsia="zh-CN"/>
        </w:rPr>
        <w:t>。</w:t>
      </w:r>
      <w:r>
        <w:rPr>
          <w:rFonts w:hint="eastAsia"/>
          <w:lang w:val="en-US" w:eastAsia="zh-CN"/>
        </w:rPr>
        <w:t>我</w:t>
      </w:r>
      <w:r>
        <w:t>来马来西亚留学之前是没有这种海外学习经历的。</w:t>
      </w:r>
    </w:p>
    <w:p>
      <w:r>
        <w:rPr>
          <w:rFonts w:hint="eastAsia"/>
          <w:lang w:eastAsia="zh-CN"/>
        </w:rPr>
        <w:t>Eva</w:t>
      </w:r>
      <w:r>
        <w:t>(00:01:27): 好的，那我们下一位UPM的同学。</w:t>
      </w:r>
    </w:p>
    <w:p>
      <w:r>
        <w:rPr>
          <w:rFonts w:hint="eastAsia"/>
          <w:lang w:eastAsia="zh-CN"/>
        </w:rPr>
        <w:t>小霍</w:t>
      </w:r>
      <w:r>
        <w:t>(00:01:38): 大家好，我是UPM的小霍，我是经济学</w:t>
      </w:r>
      <w:r>
        <w:rPr>
          <w:rFonts w:hint="eastAsia"/>
          <w:lang w:val="en-US" w:eastAsia="zh-CN"/>
        </w:rPr>
        <w:t>专业</w:t>
      </w:r>
      <w:r>
        <w:rPr>
          <w:rFonts w:hint="eastAsia"/>
          <w:lang w:eastAsia="zh-CN"/>
        </w:rPr>
        <w:t>，</w:t>
      </w:r>
      <w:r>
        <w:rPr>
          <w:rFonts w:hint="eastAsia"/>
          <w:lang w:val="en-US" w:eastAsia="zh-CN"/>
        </w:rPr>
        <w:t>现在</w:t>
      </w:r>
      <w:r>
        <w:t>是第六学期</w:t>
      </w:r>
      <w:r>
        <w:rPr>
          <w:rFonts w:hint="eastAsia"/>
          <w:lang w:eastAsia="zh-CN"/>
        </w:rPr>
        <w:t>。</w:t>
      </w:r>
      <w:r>
        <w:t>我跟上面那个同学一样</w:t>
      </w:r>
      <w:r>
        <w:rPr>
          <w:rFonts w:hint="eastAsia"/>
          <w:lang w:eastAsia="zh-CN"/>
        </w:rPr>
        <w:t>，</w:t>
      </w:r>
      <w:r>
        <w:t>来马来西亚上学之前没有海外学习经历。</w:t>
      </w:r>
    </w:p>
    <w:p>
      <w:r>
        <w:rPr>
          <w:rFonts w:hint="eastAsia"/>
          <w:lang w:eastAsia="zh-CN"/>
        </w:rPr>
        <w:t>Eva</w:t>
      </w:r>
      <w:r>
        <w:t>(00:02:05): 好的，谢谢！那我们下一位英迪的同学。</w:t>
      </w:r>
    </w:p>
    <w:p>
      <w:r>
        <w:rPr>
          <w:rFonts w:hint="eastAsia"/>
          <w:lang w:eastAsia="zh-CN"/>
        </w:rPr>
        <w:t>小孙</w:t>
      </w:r>
      <w:r>
        <w:t>(00:02:12): 大家好，因为我姓孙，所以呢，一般都叫我小孙，我今年是19岁，在英迪读市场营销</w:t>
      </w:r>
      <w:r>
        <w:rPr>
          <w:rFonts w:hint="eastAsia"/>
          <w:lang w:val="en-US" w:eastAsia="zh-CN"/>
        </w:rPr>
        <w:t>专业</w:t>
      </w:r>
      <w:r>
        <w:t>，</w:t>
      </w:r>
      <w:r>
        <w:rPr>
          <w:rFonts w:hint="eastAsia"/>
          <w:lang w:val="en-US" w:eastAsia="zh-CN"/>
        </w:rPr>
        <w:t>目前是</w:t>
      </w:r>
      <w:r>
        <w:t>第</w:t>
      </w:r>
      <w:r>
        <w:rPr>
          <w:rFonts w:hint="eastAsia"/>
          <w:lang w:val="en-US" w:eastAsia="zh-CN"/>
        </w:rPr>
        <w:t>三</w:t>
      </w:r>
      <w:r>
        <w:t>学期。在</w:t>
      </w:r>
      <w:r>
        <w:rPr>
          <w:rFonts w:hint="eastAsia"/>
          <w:lang w:val="en-US" w:eastAsia="zh-CN"/>
        </w:rPr>
        <w:t>此</w:t>
      </w:r>
      <w:r>
        <w:t>之前没有海外留学的经历，是高中毕业就直接出国了。</w:t>
      </w:r>
    </w:p>
    <w:p>
      <w:r>
        <w:rPr>
          <w:rFonts w:hint="eastAsia"/>
          <w:lang w:eastAsia="zh-CN"/>
        </w:rPr>
        <w:t>Eva</w:t>
      </w:r>
      <w:r>
        <w:t>(00:02:34): 好的，谢谢三位的分享哈</w:t>
      </w:r>
      <w:r>
        <w:rPr>
          <w:rFonts w:hint="eastAsia"/>
          <w:lang w:eastAsia="zh-CN"/>
        </w:rPr>
        <w:t>。</w:t>
      </w:r>
      <w:r>
        <w:t>接下来，我想了解一下大家在马来西亚之前的一些准备和学术期待，</w:t>
      </w:r>
      <w:r>
        <w:rPr>
          <w:rFonts w:hint="eastAsia"/>
          <w:lang w:val="en-US" w:eastAsia="zh-CN"/>
        </w:rPr>
        <w:t>具体</w:t>
      </w:r>
      <w:r>
        <w:t>包括咱为什么选择到马来西亚进行留学，来马来西亚留学之前，我们有没有做一些学业方面的准备，</w:t>
      </w:r>
      <w:r>
        <w:rPr>
          <w:rFonts w:hint="eastAsia"/>
          <w:lang w:val="en-US" w:eastAsia="zh-CN"/>
        </w:rPr>
        <w:t>以及</w:t>
      </w:r>
      <w:r>
        <w:t>有什么学业方面的期待？</w:t>
      </w:r>
    </w:p>
    <w:p>
      <w:pPr>
        <w:rPr>
          <w:rFonts w:hint="eastAsia"/>
          <w:lang w:val="en-US" w:eastAsia="zh-CN"/>
        </w:rPr>
      </w:pPr>
      <w:r>
        <w:t>Sun(00:03:03): 好，我</w:t>
      </w:r>
      <w:r>
        <w:rPr>
          <w:rFonts w:hint="eastAsia"/>
          <w:lang w:val="en-US" w:eastAsia="zh-CN"/>
        </w:rPr>
        <w:t>先</w:t>
      </w:r>
      <w:r>
        <w:t>讲一下哈</w:t>
      </w:r>
      <w:r>
        <w:rPr>
          <w:rFonts w:hint="eastAsia"/>
          <w:lang w:eastAsia="zh-CN"/>
        </w:rPr>
        <w:t>。</w:t>
      </w:r>
      <w:r>
        <w:t>首先来马来西亚留学的</w:t>
      </w:r>
      <w:r>
        <w:rPr>
          <w:rFonts w:hint="eastAsia"/>
          <w:lang w:eastAsia="zh-CN"/>
        </w:rPr>
        <w:t>这个</w:t>
      </w:r>
      <w:r>
        <w:t>动机，这个</w:t>
      </w:r>
      <w:r>
        <w:rPr>
          <w:rFonts w:hint="eastAsia"/>
          <w:lang w:eastAsia="zh-CN"/>
        </w:rPr>
        <w:t>原因是</w:t>
      </w:r>
      <w:r>
        <w:t>可家里边的亲戚，在一次很偶然的机会中，正好是在国内的一个疫情</w:t>
      </w:r>
      <w:r>
        <w:rPr>
          <w:rFonts w:hint="eastAsia"/>
          <w:lang w:val="en-US" w:eastAsia="zh-CN"/>
        </w:rPr>
        <w:t>期间</w:t>
      </w:r>
      <w:r>
        <w:rPr>
          <w:rFonts w:hint="eastAsia"/>
          <w:lang w:eastAsia="zh-CN"/>
        </w:rPr>
        <w:t>，</w:t>
      </w:r>
      <w:r>
        <w:rPr>
          <w:rFonts w:hint="eastAsia"/>
          <w:lang w:val="en-US" w:eastAsia="zh-CN"/>
        </w:rPr>
        <w:t>他</w:t>
      </w:r>
      <w:r>
        <w:t>给到了一个可以去马来西亚留学的信息，了解了这个信息之后，我找到了比较靠谱的中介，通过中介帮我递交材料，然后申请来这边学习。</w:t>
      </w:r>
      <w:r>
        <w:rPr>
          <w:rFonts w:hint="eastAsia"/>
          <w:lang w:val="en-US" w:eastAsia="zh-CN"/>
        </w:rPr>
        <w:t>说到学业准备，</w:t>
      </w:r>
      <w:r>
        <w:t>首先</w:t>
      </w:r>
      <w:r>
        <w:rPr>
          <w:rFonts w:hint="eastAsia"/>
          <w:lang w:eastAsia="zh-CN"/>
        </w:rPr>
        <w:t>，</w:t>
      </w:r>
      <w:r>
        <w:t>马来西亚这边的高校是需要雅思成绩的，那么</w:t>
      </w:r>
      <w:r>
        <w:rPr>
          <w:rFonts w:hint="eastAsia"/>
          <w:lang w:val="en-US" w:eastAsia="zh-CN"/>
        </w:rPr>
        <w:t>我</w:t>
      </w:r>
      <w:r>
        <w:t>肯定是经过了雅思的培训和学习，把基本的分数给考完，掌握一定的沟通技能。</w:t>
      </w:r>
      <w:r>
        <w:rPr>
          <w:rFonts w:hint="eastAsia"/>
          <w:lang w:val="en-US" w:eastAsia="zh-CN"/>
        </w:rPr>
        <w:t>其次，</w:t>
      </w:r>
      <w:r>
        <w:t>自己</w:t>
      </w:r>
      <w:r>
        <w:rPr>
          <w:rFonts w:hint="eastAsia"/>
          <w:lang w:val="en-US" w:eastAsia="zh-CN"/>
        </w:rPr>
        <w:t>也去</w:t>
      </w:r>
      <w:r>
        <w:t>上网</w:t>
      </w:r>
      <w:r>
        <w:rPr>
          <w:rFonts w:hint="eastAsia"/>
          <w:lang w:eastAsia="zh-CN"/>
        </w:rPr>
        <w:t>，</w:t>
      </w:r>
      <w:r>
        <w:rPr>
          <w:rFonts w:hint="eastAsia"/>
          <w:lang w:val="en-US" w:eastAsia="zh-CN"/>
        </w:rPr>
        <w:t>通过</w:t>
      </w:r>
      <w:r>
        <w:t>小红书</w:t>
      </w:r>
      <w:r>
        <w:rPr>
          <w:rFonts w:hint="eastAsia"/>
          <w:lang w:eastAsia="zh-CN"/>
        </w:rPr>
        <w:t>、</w:t>
      </w:r>
      <w:r>
        <w:t>微博去了解马来西亚这几所高校的排名</w:t>
      </w:r>
      <w:r>
        <w:rPr>
          <w:rFonts w:hint="eastAsia"/>
          <w:lang w:eastAsia="zh-CN"/>
        </w:rPr>
        <w:t>，</w:t>
      </w:r>
      <w:r>
        <w:t>招生专业</w:t>
      </w:r>
      <w:r>
        <w:rPr>
          <w:rFonts w:hint="eastAsia"/>
          <w:lang w:eastAsia="zh-CN"/>
        </w:rPr>
        <w:t>，</w:t>
      </w:r>
      <w:r>
        <w:rPr>
          <w:rFonts w:hint="eastAsia"/>
          <w:lang w:val="en-US" w:eastAsia="zh-CN"/>
        </w:rPr>
        <w:t>以及</w:t>
      </w:r>
      <w:r>
        <w:t>马来西亚的气候</w:t>
      </w:r>
      <w:r>
        <w:rPr>
          <w:rFonts w:hint="eastAsia"/>
          <w:lang w:val="en-US" w:eastAsia="zh-CN"/>
        </w:rPr>
        <w:t>环境、</w:t>
      </w:r>
      <w:r>
        <w:t>宗教信仰</w:t>
      </w:r>
      <w:r>
        <w:rPr>
          <w:rFonts w:hint="eastAsia"/>
          <w:lang w:val="en-US" w:eastAsia="zh-CN"/>
        </w:rPr>
        <w:t>等等。</w:t>
      </w:r>
    </w:p>
    <w:p>
      <w:r>
        <w:rPr>
          <w:rFonts w:hint="eastAsia"/>
          <w:lang w:eastAsia="zh-CN"/>
        </w:rPr>
        <w:t>Eva</w:t>
      </w:r>
      <w:r>
        <w:t>(00:04:39): 好的。小霍</w:t>
      </w:r>
      <w:r>
        <w:rPr>
          <w:rFonts w:hint="eastAsia"/>
          <w:lang w:eastAsia="zh-CN"/>
        </w:rPr>
        <w:t>，</w:t>
      </w:r>
      <w:r>
        <w:t>你呢。</w:t>
      </w:r>
    </w:p>
    <w:p>
      <w:r>
        <w:rPr>
          <w:rFonts w:hint="eastAsia"/>
          <w:lang w:eastAsia="zh-CN"/>
        </w:rPr>
        <w:t>小霍</w:t>
      </w:r>
      <w:r>
        <w:t>(00:04:42): 我跟刚才那个同学不太一样，我们高中有国际部</w:t>
      </w:r>
      <w:r>
        <w:rPr>
          <w:rFonts w:hint="eastAsia"/>
          <w:lang w:eastAsia="zh-CN"/>
        </w:rPr>
        <w:t>，</w:t>
      </w:r>
      <w:r>
        <w:t>国际部有专门的雅思课程</w:t>
      </w:r>
      <w:r>
        <w:rPr>
          <w:rFonts w:hint="eastAsia"/>
          <w:lang w:val="en-US" w:eastAsia="zh-CN"/>
        </w:rPr>
        <w:t>和小语种，而且不需要高考，</w:t>
      </w:r>
      <w:r>
        <w:t>就觉得多一条路。</w:t>
      </w:r>
      <w:r>
        <w:rPr>
          <w:rFonts w:hint="eastAsia"/>
          <w:lang w:val="en-US" w:eastAsia="zh-CN"/>
        </w:rPr>
        <w:t>加上当时我赶上了中国新高考，</w:t>
      </w:r>
      <w:r>
        <w:t>当时也由于摸不透</w:t>
      </w:r>
      <w:r>
        <w:rPr>
          <w:rFonts w:hint="eastAsia"/>
          <w:lang w:val="en-US" w:eastAsia="zh-CN"/>
        </w:rPr>
        <w:t>这个新高考模式</w:t>
      </w:r>
      <w:r>
        <w:t>到底好不好</w:t>
      </w:r>
      <w:r>
        <w:rPr>
          <w:rFonts w:hint="eastAsia"/>
          <w:lang w:eastAsia="zh-CN"/>
        </w:rPr>
        <w:t>？</w:t>
      </w:r>
      <w:r>
        <w:rPr>
          <w:rFonts w:hint="eastAsia"/>
          <w:lang w:val="en-US" w:eastAsia="zh-CN"/>
        </w:rPr>
        <w:t>而且也</w:t>
      </w:r>
      <w:r>
        <w:t>怕对自己有影响，然后我</w:t>
      </w:r>
      <w:r>
        <w:rPr>
          <w:rFonts w:hint="eastAsia"/>
          <w:lang w:val="en-US" w:eastAsia="zh-CN"/>
        </w:rPr>
        <w:t>参加了学校</w:t>
      </w:r>
      <w:r>
        <w:t>最后的会考</w:t>
      </w:r>
      <w:r>
        <w:rPr>
          <w:rFonts w:hint="eastAsia"/>
          <w:lang w:eastAsia="zh-CN"/>
        </w:rPr>
        <w:t>，</w:t>
      </w:r>
      <w:r>
        <w:rPr>
          <w:rFonts w:hint="eastAsia"/>
          <w:lang w:val="en-US" w:eastAsia="zh-CN"/>
        </w:rPr>
        <w:t>通过</w:t>
      </w:r>
      <w:r>
        <w:t>之后全面准备雅思</w:t>
      </w:r>
      <w:r>
        <w:rPr>
          <w:rFonts w:hint="eastAsia"/>
          <w:lang w:eastAsia="zh-CN"/>
        </w:rPr>
        <w:t>，</w:t>
      </w:r>
      <w:r>
        <w:rPr>
          <w:rFonts w:hint="eastAsia"/>
          <w:lang w:val="en-US" w:eastAsia="zh-CN"/>
        </w:rPr>
        <w:t>在</w:t>
      </w:r>
      <w:r>
        <w:t>高三上学期的时候就已经统一考了雅思成绩。</w:t>
      </w:r>
      <w:r>
        <w:rPr>
          <w:rFonts w:hint="eastAsia"/>
          <w:lang w:val="en-US" w:eastAsia="zh-CN"/>
        </w:rPr>
        <w:t>之后学校的国际部</w:t>
      </w:r>
      <w:r>
        <w:t>给我们介绍</w:t>
      </w:r>
      <w:r>
        <w:rPr>
          <w:rFonts w:hint="eastAsia"/>
          <w:lang w:val="en-US" w:eastAsia="zh-CN"/>
        </w:rPr>
        <w:t>说马来西亚这边大学</w:t>
      </w:r>
      <w:r>
        <w:t>的QS排名也比较高</w:t>
      </w:r>
      <w:r>
        <w:rPr>
          <w:rFonts w:hint="eastAsia"/>
          <w:lang w:eastAsia="zh-CN"/>
        </w:rPr>
        <w:t>，</w:t>
      </w:r>
      <w:r>
        <w:t>专业也比较好</w:t>
      </w:r>
      <w:r>
        <w:rPr>
          <w:rFonts w:hint="eastAsia"/>
          <w:lang w:eastAsia="zh-CN"/>
        </w:rPr>
        <w:t>，</w:t>
      </w:r>
      <w:r>
        <w:t>回</w:t>
      </w:r>
      <w:r>
        <w:rPr>
          <w:rFonts w:hint="eastAsia"/>
          <w:lang w:val="en-US" w:eastAsia="zh-CN"/>
        </w:rPr>
        <w:t>国</w:t>
      </w:r>
      <w:r>
        <w:t>也认可。但是我现在第六学期</w:t>
      </w:r>
      <w:r>
        <w:rPr>
          <w:rFonts w:hint="eastAsia"/>
          <w:lang w:eastAsia="zh-CN"/>
        </w:rPr>
        <w:t>，</w:t>
      </w:r>
      <w:r>
        <w:t>有点怀疑说回去不会有那么大认可</w:t>
      </w:r>
      <w:r>
        <w:rPr>
          <w:rFonts w:hint="eastAsia"/>
          <w:lang w:eastAsia="zh-CN"/>
        </w:rPr>
        <w:t>，</w:t>
      </w:r>
      <w:r>
        <w:t>感觉跟期望还是有一点点</w:t>
      </w:r>
      <w:r>
        <w:rPr>
          <w:rFonts w:hint="eastAsia"/>
          <w:lang w:val="en-US" w:eastAsia="zh-CN"/>
        </w:rPr>
        <w:t>落</w:t>
      </w:r>
      <w:r>
        <w:t>差。</w:t>
      </w:r>
      <w:r>
        <w:rPr>
          <w:rFonts w:hint="eastAsia"/>
          <w:lang w:val="en-US" w:eastAsia="zh-CN"/>
        </w:rPr>
        <w:t>因为</w:t>
      </w:r>
      <w:r>
        <w:t>我感觉肯定回去了，跟那些欧美</w:t>
      </w:r>
      <w:r>
        <w:rPr>
          <w:rFonts w:hint="eastAsia"/>
          <w:lang w:val="en-US" w:eastAsia="zh-CN"/>
        </w:rPr>
        <w:t>学校毕业</w:t>
      </w:r>
      <w:r>
        <w:t>的回去肯定不一样。</w:t>
      </w:r>
    </w:p>
    <w:p>
      <w:r>
        <w:rPr>
          <w:rFonts w:hint="eastAsia"/>
          <w:lang w:eastAsia="zh-CN"/>
        </w:rPr>
        <w:t>Eva</w:t>
      </w:r>
      <w:r>
        <w:t>(00:06:15): 主要看你</w:t>
      </w:r>
      <w:r>
        <w:rPr>
          <w:rFonts w:hint="eastAsia"/>
          <w:lang w:eastAsia="zh-CN"/>
        </w:rPr>
        <w:t>会</w:t>
      </w:r>
      <w:r>
        <w:t>去哪个行业，我觉得企业会好一点，如果你去教育行业可能会有点失望。</w:t>
      </w:r>
    </w:p>
    <w:p>
      <w:r>
        <w:rPr>
          <w:rFonts w:hint="eastAsia"/>
          <w:lang w:eastAsia="zh-CN"/>
        </w:rPr>
        <w:t>小霍</w:t>
      </w:r>
      <w:r>
        <w:t xml:space="preserve">(00:06:24): </w:t>
      </w:r>
      <w:r>
        <w:rPr>
          <w:rFonts w:hint="eastAsia"/>
          <w:lang w:val="en-US" w:eastAsia="zh-CN"/>
        </w:rPr>
        <w:t>其实我选这个专业是因为</w:t>
      </w:r>
      <w:r>
        <w:t>当时家</w:t>
      </w:r>
      <w:r>
        <w:rPr>
          <w:rFonts w:hint="eastAsia"/>
          <w:lang w:val="en-US" w:eastAsia="zh-CN"/>
        </w:rPr>
        <w:t>人</w:t>
      </w:r>
      <w:r>
        <w:t>都觉得</w:t>
      </w:r>
      <w:r>
        <w:rPr>
          <w:rFonts w:hint="eastAsia"/>
          <w:lang w:val="en-US" w:eastAsia="zh-CN"/>
        </w:rPr>
        <w:t>女孩子选商科比较好</w:t>
      </w:r>
      <w:r>
        <w:rPr>
          <w:rFonts w:hint="eastAsia"/>
          <w:lang w:eastAsia="zh-CN"/>
        </w:rPr>
        <w:t>，</w:t>
      </w:r>
      <w:r>
        <w:rPr>
          <w:rFonts w:hint="eastAsia"/>
          <w:lang w:val="en-US" w:eastAsia="zh-CN"/>
        </w:rPr>
        <w:t>而且</w:t>
      </w:r>
      <w:r>
        <w:t>其他的工科也不适合</w:t>
      </w:r>
      <w:r>
        <w:rPr>
          <w:rFonts w:hint="eastAsia"/>
          <w:lang w:val="en-US" w:eastAsia="zh-CN"/>
        </w:rPr>
        <w:t>我</w:t>
      </w:r>
      <w:r>
        <w:t>，计算机也不适合</w:t>
      </w:r>
      <w:r>
        <w:rPr>
          <w:rFonts w:hint="eastAsia"/>
          <w:lang w:val="en-US" w:eastAsia="zh-CN"/>
        </w:rPr>
        <w:t>我</w:t>
      </w:r>
      <w:r>
        <w:t>。但</w:t>
      </w:r>
      <w:r>
        <w:rPr>
          <w:rFonts w:hint="eastAsia"/>
          <w:lang w:val="en-US" w:eastAsia="zh-CN"/>
        </w:rPr>
        <w:t>商科现</w:t>
      </w:r>
      <w:r>
        <w:t>在有点饱和</w:t>
      </w:r>
      <w:r>
        <w:rPr>
          <w:rFonts w:hint="eastAsia"/>
          <w:lang w:eastAsia="zh-CN"/>
        </w:rPr>
        <w:t>，</w:t>
      </w:r>
      <w:r>
        <w:t>竞争蛮大的，</w:t>
      </w:r>
      <w:r>
        <w:rPr>
          <w:rFonts w:hint="eastAsia"/>
          <w:lang w:val="en-US" w:eastAsia="zh-CN"/>
        </w:rPr>
        <w:t>我</w:t>
      </w:r>
      <w:r>
        <w:t>现在就有点失望吧。</w:t>
      </w:r>
    </w:p>
    <w:p>
      <w:r>
        <w:rPr>
          <w:rFonts w:hint="eastAsia"/>
          <w:lang w:eastAsia="zh-CN"/>
        </w:rPr>
        <w:t>Eva</w:t>
      </w:r>
      <w:r>
        <w:t>(00:06:58): 加油！你是第六个学期就毕业哈。</w:t>
      </w:r>
    </w:p>
    <w:p>
      <w:r>
        <w:rPr>
          <w:rFonts w:hint="eastAsia"/>
          <w:lang w:eastAsia="zh-CN"/>
        </w:rPr>
        <w:t>小霍</w:t>
      </w:r>
      <w:r>
        <w:t>(00:07:04): 没有，还有一</w:t>
      </w:r>
      <w:r>
        <w:rPr>
          <w:rFonts w:hint="eastAsia"/>
          <w:lang w:val="en-US" w:eastAsia="zh-CN"/>
        </w:rPr>
        <w:t>个</w:t>
      </w:r>
      <w:r>
        <w:t>学期的实习。现在有点担心找不到实习</w:t>
      </w:r>
      <w:r>
        <w:rPr>
          <w:rFonts w:hint="eastAsia"/>
          <w:lang w:val="en-US" w:eastAsia="zh-CN"/>
        </w:rPr>
        <w:t>工作</w:t>
      </w:r>
      <w:r>
        <w:t>。</w:t>
      </w:r>
    </w:p>
    <w:p>
      <w:r>
        <w:rPr>
          <w:rFonts w:hint="eastAsia"/>
          <w:lang w:eastAsia="zh-CN"/>
        </w:rPr>
        <w:t>Eva</w:t>
      </w:r>
      <w:r>
        <w:t>(00:07:16): 现在国内高校也挺难的，就包括我们的学生毕业也挺难找工作的。</w:t>
      </w:r>
    </w:p>
    <w:p>
      <w:r>
        <w:rPr>
          <w:rFonts w:hint="eastAsia"/>
          <w:lang w:eastAsia="zh-CN"/>
        </w:rPr>
        <w:t>小霍</w:t>
      </w:r>
      <w:r>
        <w:t>(00:07:25): 就很准</w:t>
      </w:r>
      <w:r>
        <w:rPr>
          <w:rFonts w:hint="eastAsia"/>
          <w:lang w:eastAsia="zh-CN"/>
        </w:rPr>
        <w:t>，</w:t>
      </w:r>
      <w:r>
        <w:t>很卷。我国内的同学们现在都已经准备考研了，就算我们现在回去，其实</w:t>
      </w:r>
      <w:r>
        <w:rPr>
          <w:rFonts w:hint="eastAsia"/>
          <w:lang w:val="en-US" w:eastAsia="zh-CN"/>
        </w:rPr>
        <w:t>也</w:t>
      </w:r>
      <w:r>
        <w:t>赶不上今年的考研</w:t>
      </w:r>
      <w:r>
        <w:rPr>
          <w:rFonts w:hint="eastAsia"/>
          <w:lang w:eastAsia="zh-CN"/>
        </w:rPr>
        <w:t>，</w:t>
      </w:r>
      <w:r>
        <w:rPr>
          <w:rFonts w:hint="eastAsia"/>
          <w:lang w:val="en-US" w:eastAsia="zh-CN"/>
        </w:rPr>
        <w:t>所以</w:t>
      </w:r>
      <w:r>
        <w:t>就会比同届的晚一年。</w:t>
      </w:r>
    </w:p>
    <w:p>
      <w:r>
        <w:rPr>
          <w:rFonts w:hint="eastAsia"/>
          <w:lang w:eastAsia="zh-CN"/>
        </w:rPr>
        <w:t>Eva</w:t>
      </w:r>
      <w:r>
        <w:t>(00:07:43): 好的，接下来是小孙哈，请你聊一聊，你为什么选择来马来西亚留学，以及你有哪些学术准备和学术期望。</w:t>
      </w:r>
    </w:p>
    <w:p>
      <w:r>
        <w:rPr>
          <w:rFonts w:hint="eastAsia"/>
          <w:lang w:eastAsia="zh-CN"/>
        </w:rPr>
        <w:t>小孙</w:t>
      </w:r>
      <w:r>
        <w:t>(00:07:54): 好的，</w:t>
      </w:r>
      <w:r>
        <w:rPr>
          <w:rFonts w:hint="eastAsia"/>
          <w:lang w:eastAsia="zh-CN"/>
        </w:rPr>
        <w:t>其实</w:t>
      </w:r>
      <w:r>
        <w:t>主要是因为我朋友的亲身经历，他是</w:t>
      </w:r>
      <w:r>
        <w:rPr>
          <w:rFonts w:hint="eastAsia"/>
          <w:lang w:val="en-US" w:eastAsia="zh-CN"/>
        </w:rPr>
        <w:t>国内</w:t>
      </w:r>
      <w:r>
        <w:t>停薪留职来这边读的博士，他</w:t>
      </w:r>
      <w:r>
        <w:rPr>
          <w:rFonts w:hint="eastAsia"/>
          <w:lang w:val="en-US" w:eastAsia="zh-CN"/>
        </w:rPr>
        <w:t>说</w:t>
      </w:r>
      <w:r>
        <w:t>国内太卷了，压力很大</w:t>
      </w:r>
      <w:r>
        <w:rPr>
          <w:rFonts w:hint="eastAsia"/>
          <w:lang w:eastAsia="zh-CN"/>
        </w:rPr>
        <w:t>。</w:t>
      </w:r>
      <w:r>
        <w:t>我</w:t>
      </w:r>
      <w:r>
        <w:rPr>
          <w:rFonts w:hint="eastAsia"/>
          <w:lang w:val="en-US" w:eastAsia="zh-CN"/>
        </w:rPr>
        <w:t>其实也</w:t>
      </w:r>
      <w:r>
        <w:t>吃不消国内的高压环境，我也想跑。所以刚好他在大马留学，我就跟着他一起过来，而且全程是他给我代办的。我是高中毕业之后就随便报了个雅思班，递交</w:t>
      </w:r>
      <w:r>
        <w:rPr>
          <w:rFonts w:hint="eastAsia"/>
          <w:lang w:val="en-US" w:eastAsia="zh-CN"/>
        </w:rPr>
        <w:t>了</w:t>
      </w:r>
      <w:r>
        <w:t>语言成绩</w:t>
      </w:r>
      <w:r>
        <w:rPr>
          <w:rFonts w:hint="eastAsia"/>
          <w:lang w:val="en-US" w:eastAsia="zh-CN"/>
        </w:rPr>
        <w:t>和</w:t>
      </w:r>
      <w:r>
        <w:t>一些其他材料，然后我就开始玩了。</w:t>
      </w:r>
      <w:r>
        <w:rPr>
          <w:rFonts w:hint="eastAsia"/>
          <w:lang w:val="en-US" w:eastAsia="zh-CN"/>
        </w:rPr>
        <w:t>我来</w:t>
      </w:r>
      <w:r>
        <w:t>之前也有在网上了解过一些</w:t>
      </w:r>
      <w:r>
        <w:rPr>
          <w:rFonts w:hint="eastAsia"/>
          <w:lang w:val="en-US" w:eastAsia="zh-CN"/>
        </w:rPr>
        <w:t>信息</w:t>
      </w:r>
      <w:r>
        <w:rPr>
          <w:rFonts w:hint="eastAsia"/>
          <w:lang w:eastAsia="zh-CN"/>
        </w:rPr>
        <w:t>，</w:t>
      </w:r>
      <w:r>
        <w:t>但是没有了解太多，因为我是比较随性的，我就查阅了一些我</w:t>
      </w:r>
      <w:r>
        <w:rPr>
          <w:rFonts w:hint="eastAsia"/>
          <w:lang w:val="en-US" w:eastAsia="zh-CN"/>
        </w:rPr>
        <w:t>申请的</w:t>
      </w:r>
      <w:r>
        <w:t>这个大学</w:t>
      </w:r>
      <w:r>
        <w:rPr>
          <w:rFonts w:hint="eastAsia"/>
          <w:lang w:val="en-US" w:eastAsia="zh-CN"/>
        </w:rPr>
        <w:t>的</w:t>
      </w:r>
      <w:r>
        <w:t>相关资料。至于我</w:t>
      </w:r>
      <w:r>
        <w:rPr>
          <w:rFonts w:hint="eastAsia"/>
          <w:lang w:val="en-US" w:eastAsia="zh-CN"/>
        </w:rPr>
        <w:t>到了英迪后的感受，</w:t>
      </w:r>
      <w:r>
        <w:t>其实</w:t>
      </w:r>
      <w:r>
        <w:rPr>
          <w:rFonts w:hint="eastAsia"/>
          <w:lang w:val="en-US" w:eastAsia="zh-CN"/>
        </w:rPr>
        <w:t>有</w:t>
      </w:r>
      <w:r>
        <w:t>优缺点，我自己心里也清楚，所以我的重点没有放在本科</w:t>
      </w:r>
      <w:r>
        <w:rPr>
          <w:rFonts w:hint="eastAsia"/>
          <w:lang w:val="en-US" w:eastAsia="zh-CN"/>
        </w:rPr>
        <w:t>学习</w:t>
      </w:r>
      <w:r>
        <w:rPr>
          <w:rFonts w:hint="eastAsia"/>
          <w:lang w:eastAsia="zh-CN"/>
        </w:rPr>
        <w:t>。</w:t>
      </w:r>
      <w:r>
        <w:rPr>
          <w:rFonts w:hint="eastAsia"/>
          <w:lang w:val="en-US" w:eastAsia="zh-CN"/>
        </w:rPr>
        <w:t>我认识很多</w:t>
      </w:r>
      <w:r>
        <w:t>马来西亚本地人，他们很多</w:t>
      </w:r>
      <w:r>
        <w:rPr>
          <w:rFonts w:hint="eastAsia"/>
          <w:lang w:val="en-US" w:eastAsia="zh-CN"/>
        </w:rPr>
        <w:t>都</w:t>
      </w:r>
      <w:r>
        <w:t>不读研</w:t>
      </w:r>
      <w:r>
        <w:rPr>
          <w:rFonts w:hint="eastAsia"/>
          <w:lang w:eastAsia="zh-CN"/>
        </w:rPr>
        <w:t>，</w:t>
      </w:r>
      <w:r>
        <w:rPr>
          <w:rFonts w:hint="eastAsia"/>
          <w:lang w:val="en-US" w:eastAsia="zh-CN"/>
        </w:rPr>
        <w:t>选择</w:t>
      </w:r>
      <w:r>
        <w:t>本科</w:t>
      </w:r>
      <w:r>
        <w:rPr>
          <w:rFonts w:hint="eastAsia"/>
          <w:lang w:val="en-US" w:eastAsia="zh-CN"/>
        </w:rPr>
        <w:t>毕业</w:t>
      </w:r>
      <w:r>
        <w:t>之后直接出去工作</w:t>
      </w:r>
      <w:r>
        <w:rPr>
          <w:rFonts w:hint="eastAsia"/>
          <w:lang w:eastAsia="zh-CN"/>
        </w:rPr>
        <w:t>。</w:t>
      </w:r>
      <w:r>
        <w:t>所以我想毕业之后留在马来西亚</w:t>
      </w:r>
      <w:r>
        <w:rPr>
          <w:rFonts w:hint="eastAsia"/>
          <w:lang w:eastAsia="zh-CN"/>
        </w:rPr>
        <w:t>，</w:t>
      </w:r>
      <w:r>
        <w:t>或者。积攒一定的实习经验之后，再把</w:t>
      </w:r>
      <w:r>
        <w:rPr>
          <w:rFonts w:hint="eastAsia"/>
          <w:lang w:eastAsia="zh-CN"/>
        </w:rPr>
        <w:t>这里当作一个</w:t>
      </w:r>
      <w:r>
        <w:t>跳板去其他的国家</w:t>
      </w:r>
      <w:r>
        <w:rPr>
          <w:rFonts w:hint="eastAsia"/>
          <w:lang w:val="en-US" w:eastAsia="zh-CN"/>
        </w:rPr>
        <w:t>工作</w:t>
      </w:r>
      <w:r>
        <w:t>。</w:t>
      </w:r>
    </w:p>
    <w:p>
      <w:pPr>
        <w:rPr>
          <w:rFonts w:hint="eastAsia" w:eastAsia="宋体"/>
          <w:lang w:eastAsia="zh-CN"/>
        </w:rPr>
      </w:pPr>
      <w:r>
        <w:rPr>
          <w:rFonts w:hint="eastAsia"/>
          <w:lang w:eastAsia="zh-CN"/>
        </w:rPr>
        <w:t>Eva</w:t>
      </w:r>
      <w:r>
        <w:t>(00:09:44): 这样也蛮好的。好，我刚看到UKM的小王同学进来了哈，想请小王同学聊一聊，你为什么选择来马来西亚UKM这边读书，以及你有哪些学术期望</w:t>
      </w:r>
      <w:r>
        <w:rPr>
          <w:rFonts w:hint="eastAsia"/>
          <w:lang w:eastAsia="zh-CN"/>
        </w:rPr>
        <w:t>？</w:t>
      </w:r>
    </w:p>
    <w:p>
      <w:r>
        <w:rPr>
          <w:rFonts w:hint="eastAsia"/>
          <w:lang w:eastAsia="zh-CN"/>
        </w:rPr>
        <w:t>小王</w:t>
      </w:r>
      <w:r>
        <w:t>(00:10:07): 来马来西亚是</w:t>
      </w:r>
      <w:r>
        <w:rPr>
          <w:rFonts w:hint="eastAsia"/>
          <w:lang w:val="en-US" w:eastAsia="zh-CN"/>
        </w:rPr>
        <w:t>因为在</w:t>
      </w:r>
      <w:r>
        <w:t>国内的时候</w:t>
      </w:r>
      <w:r>
        <w:rPr>
          <w:rFonts w:hint="eastAsia"/>
          <w:lang w:eastAsia="zh-CN"/>
        </w:rPr>
        <w:t>，</w:t>
      </w:r>
      <w:r>
        <w:t>有一个</w:t>
      </w:r>
      <w:r>
        <w:rPr>
          <w:rFonts w:hint="eastAsia"/>
          <w:lang w:val="en-US" w:eastAsia="zh-CN"/>
        </w:rPr>
        <w:t>1+3</w:t>
      </w:r>
      <w:r>
        <w:t>的项目，然后就来了这边。</w:t>
      </w:r>
      <w:r>
        <w:rPr>
          <w:rFonts w:hint="eastAsia"/>
          <w:lang w:val="en-US" w:eastAsia="zh-CN"/>
        </w:rPr>
        <w:t>来了之后</w:t>
      </w:r>
      <w:r>
        <w:t>发现这个跟我想象</w:t>
      </w:r>
      <w:r>
        <w:rPr>
          <w:rFonts w:hint="eastAsia"/>
          <w:lang w:val="en-US" w:eastAsia="zh-CN"/>
        </w:rPr>
        <w:t>中的</w:t>
      </w:r>
      <w:r>
        <w:t>东南亚差不多</w:t>
      </w:r>
      <w:r>
        <w:rPr>
          <w:rFonts w:hint="eastAsia"/>
          <w:lang w:eastAsia="zh-CN"/>
        </w:rPr>
        <w:t>。</w:t>
      </w:r>
      <w:r>
        <w:t>因为我是学心理学的，所以感觉这边的教学质量还是可以的，挺高的。</w:t>
      </w:r>
    </w:p>
    <w:p>
      <w:r>
        <w:rPr>
          <w:rFonts w:hint="eastAsia"/>
          <w:lang w:eastAsia="zh-CN"/>
        </w:rPr>
        <w:t>Eva</w:t>
      </w:r>
      <w:r>
        <w:t>(00:10:38): 你现在是第几个学期？</w:t>
      </w:r>
    </w:p>
    <w:p>
      <w:r>
        <w:rPr>
          <w:rFonts w:hint="eastAsia"/>
          <w:lang w:eastAsia="zh-CN"/>
        </w:rPr>
        <w:t>小王</w:t>
      </w:r>
      <w:r>
        <w:t>(00:10:39): 我是第六个学期，还有一个小学期实习，然后今年11月份</w:t>
      </w:r>
      <w:r>
        <w:rPr>
          <w:rFonts w:hint="eastAsia"/>
          <w:lang w:val="en-US" w:eastAsia="zh-CN"/>
        </w:rPr>
        <w:t>我</w:t>
      </w:r>
      <w:r>
        <w:t>就毕业了。</w:t>
      </w:r>
    </w:p>
    <w:p>
      <w:r>
        <w:rPr>
          <w:rFonts w:hint="eastAsia"/>
          <w:lang w:eastAsia="zh-CN"/>
        </w:rPr>
        <w:t>Eva</w:t>
      </w:r>
      <w:r>
        <w:t>(00:10:48): 那很快了，祝你顺利毕业。小王</w:t>
      </w:r>
      <w:r>
        <w:rPr>
          <w:rFonts w:hint="eastAsia"/>
          <w:lang w:eastAsia="zh-CN"/>
        </w:rPr>
        <w:t>，</w:t>
      </w:r>
      <w:r>
        <w:t>你能说说你大一的时候来马来西亚求学的最初经历吗？</w:t>
      </w:r>
    </w:p>
    <w:p>
      <w:r>
        <w:rPr>
          <w:rFonts w:hint="eastAsia"/>
          <w:lang w:eastAsia="zh-CN"/>
        </w:rPr>
        <w:t>小王</w:t>
      </w:r>
      <w:r>
        <w:t>(00:11:01): 因为疫情，所以我在国内上了一年半网课，大一没有过来。我是大二下学期相当于是第四个学期才来的这边。然后刚来这边的时候就感觉没有国内发达</w:t>
      </w:r>
      <w:r>
        <w:rPr>
          <w:rFonts w:hint="eastAsia"/>
          <w:lang w:eastAsia="zh-CN"/>
        </w:rPr>
        <w:t>，</w:t>
      </w:r>
      <w:r>
        <w:rPr>
          <w:rFonts w:hint="eastAsia"/>
          <w:lang w:val="en-US" w:eastAsia="zh-CN"/>
        </w:rPr>
        <w:t>特别是</w:t>
      </w:r>
      <w:r>
        <w:t>生活便利</w:t>
      </w:r>
      <w:r>
        <w:rPr>
          <w:rFonts w:hint="eastAsia"/>
          <w:lang w:val="en-US" w:eastAsia="zh-CN"/>
        </w:rPr>
        <w:t>和</w:t>
      </w:r>
      <w:r>
        <w:t>交通出行没有国内发达。</w:t>
      </w:r>
      <w:r>
        <w:rPr>
          <w:rFonts w:hint="eastAsia"/>
          <w:lang w:val="en-US" w:eastAsia="zh-CN"/>
        </w:rPr>
        <w:t>我</w:t>
      </w:r>
      <w:r>
        <w:t>在UKM附近居住</w:t>
      </w:r>
      <w:r>
        <w:rPr>
          <w:rFonts w:hint="eastAsia"/>
          <w:lang w:eastAsia="zh-CN"/>
        </w:rPr>
        <w:t>，</w:t>
      </w:r>
      <w:r>
        <w:t>各种生活设施都不算很全面的，其实比较不舒服。</w:t>
      </w:r>
    </w:p>
    <w:p>
      <w:r>
        <w:rPr>
          <w:rFonts w:hint="eastAsia"/>
          <w:lang w:eastAsia="zh-CN"/>
        </w:rPr>
        <w:t>Eva</w:t>
      </w:r>
      <w:r>
        <w:t>(00:11:50): 比如说在哪一方面特别让你觉得不舒服呢？</w:t>
      </w:r>
    </w:p>
    <w:p>
      <w:r>
        <w:rPr>
          <w:rFonts w:hint="eastAsia"/>
          <w:lang w:eastAsia="zh-CN"/>
        </w:rPr>
        <w:t>小王</w:t>
      </w:r>
      <w:r>
        <w:t>(00:11:55): 特别不舒服</w:t>
      </w:r>
      <w:r>
        <w:rPr>
          <w:rFonts w:hint="eastAsia"/>
          <w:lang w:val="en-US" w:eastAsia="zh-CN"/>
        </w:rPr>
        <w:t>的</w:t>
      </w:r>
      <w:r>
        <w:t>还是交通方面吧，有时候很难打车，然后想去市中心繁华</w:t>
      </w:r>
      <w:r>
        <w:rPr>
          <w:rFonts w:hint="eastAsia"/>
          <w:lang w:val="en-US" w:eastAsia="zh-CN"/>
        </w:rPr>
        <w:t>地方</w:t>
      </w:r>
      <w:r>
        <w:t>，坐地铁就要快两个小时。还有就是在支付方面，他们这边的APP太散了，不够集中，不像国内的话，只有微信，支付宝就够了，他们这边有什么</w:t>
      </w:r>
      <w:r>
        <w:rPr>
          <w:rFonts w:hint="eastAsia"/>
          <w:lang w:val="en-US" w:eastAsia="zh-CN"/>
        </w:rPr>
        <w:t>Touchgo和</w:t>
      </w:r>
      <w:r>
        <w:t>各种别的QR。</w:t>
      </w:r>
    </w:p>
    <w:p>
      <w:r>
        <w:rPr>
          <w:rFonts w:hint="eastAsia"/>
          <w:lang w:eastAsia="zh-CN"/>
        </w:rPr>
        <w:t>Eva</w:t>
      </w:r>
      <w:r>
        <w:t>(00:12:24): 好的，谢谢</w:t>
      </w:r>
      <w:r>
        <w:rPr>
          <w:rFonts w:hint="eastAsia"/>
          <w:lang w:eastAsia="zh-CN"/>
        </w:rPr>
        <w:t>。</w:t>
      </w:r>
      <w:r>
        <w:t>咱们泰</w:t>
      </w:r>
      <w:r>
        <w:rPr>
          <w:rFonts w:hint="eastAsia"/>
          <w:lang w:val="en-US" w:eastAsia="zh-CN"/>
        </w:rPr>
        <w:t>莱</w:t>
      </w:r>
      <w:r>
        <w:t>的</w:t>
      </w:r>
      <w:r>
        <w:rPr>
          <w:rFonts w:hint="eastAsia"/>
          <w:lang w:val="en-US" w:eastAsia="zh-CN"/>
        </w:rPr>
        <w:t>K</w:t>
      </w:r>
      <w:r>
        <w:t>evin同学也进来了哈！那我们也请</w:t>
      </w:r>
      <w:r>
        <w:rPr>
          <w:rFonts w:hint="eastAsia"/>
          <w:lang w:val="en-US" w:eastAsia="zh-CN"/>
        </w:rPr>
        <w:t>K</w:t>
      </w:r>
      <w:r>
        <w:t>evin同学来说说看，你刚到马来西亚求学的经历，</w:t>
      </w:r>
      <w:r>
        <w:rPr>
          <w:rFonts w:hint="eastAsia"/>
          <w:lang w:val="en-US" w:eastAsia="zh-CN"/>
        </w:rPr>
        <w:t>包括</w:t>
      </w:r>
      <w:r>
        <w:t>学习和生活方面。</w:t>
      </w:r>
    </w:p>
    <w:p>
      <w:r>
        <w:rPr>
          <w:rFonts w:hint="eastAsia"/>
          <w:lang w:eastAsia="zh-CN"/>
        </w:rPr>
        <w:t>Kevin</w:t>
      </w:r>
      <w:r>
        <w:t>(00:12:45): 我是中学的时候就</w:t>
      </w:r>
      <w:r>
        <w:rPr>
          <w:rFonts w:hint="eastAsia"/>
          <w:lang w:val="en-US" w:eastAsia="zh-CN"/>
        </w:rPr>
        <w:t>来马来西亚</w:t>
      </w:r>
      <w:r>
        <w:t>了，</w:t>
      </w:r>
      <w:r>
        <w:rPr>
          <w:rFonts w:hint="eastAsia"/>
          <w:lang w:val="en-US" w:eastAsia="zh-CN"/>
        </w:rPr>
        <w:t>大概20</w:t>
      </w:r>
      <w:r>
        <w:t>18年</w:t>
      </w:r>
      <w:r>
        <w:rPr>
          <w:rFonts w:hint="eastAsia"/>
          <w:lang w:eastAsia="zh-CN"/>
        </w:rPr>
        <w:t>。</w:t>
      </w:r>
      <w:r>
        <w:t>我是一直在KL这边</w:t>
      </w:r>
      <w:r>
        <w:rPr>
          <w:rFonts w:hint="eastAsia"/>
          <w:lang w:eastAsia="zh-CN"/>
        </w:rPr>
        <w:t>，</w:t>
      </w:r>
      <w:r>
        <w:t>那个时候年龄比较小，只有15岁</w:t>
      </w:r>
      <w:r>
        <w:rPr>
          <w:rFonts w:hint="eastAsia"/>
          <w:lang w:eastAsia="zh-CN"/>
        </w:rPr>
        <w:t>。</w:t>
      </w:r>
      <w:r>
        <w:t>但是我适应</w:t>
      </w:r>
      <w:r>
        <w:rPr>
          <w:rFonts w:hint="eastAsia"/>
          <w:lang w:val="en-US" w:eastAsia="zh-CN"/>
        </w:rPr>
        <w:t>还是</w:t>
      </w:r>
      <w:r>
        <w:t>比较快的</w:t>
      </w:r>
      <w:r>
        <w:rPr>
          <w:rFonts w:hint="eastAsia"/>
          <w:lang w:eastAsia="zh-CN"/>
        </w:rPr>
        <w:t>，</w:t>
      </w:r>
      <w:r>
        <w:t>包括饮食</w:t>
      </w:r>
      <w:r>
        <w:rPr>
          <w:rFonts w:hint="eastAsia"/>
          <w:lang w:eastAsia="zh-CN"/>
        </w:rPr>
        <w:t>，</w:t>
      </w:r>
      <w:r>
        <w:rPr>
          <w:rFonts w:hint="eastAsia"/>
          <w:lang w:val="en-US" w:eastAsia="zh-CN"/>
        </w:rPr>
        <w:t>出行，气候方面都</w:t>
      </w:r>
      <w:r>
        <w:t>没有太大的问题</w:t>
      </w:r>
      <w:r>
        <w:rPr>
          <w:rFonts w:hint="eastAsia"/>
          <w:lang w:eastAsia="zh-CN"/>
        </w:rPr>
        <w:t>。</w:t>
      </w:r>
      <w:r>
        <w:t>因为我来自上海，上海也很潮湿，这里也很潮湿，所以对</w:t>
      </w:r>
      <w:r>
        <w:rPr>
          <w:rFonts w:hint="eastAsia"/>
          <w:lang w:eastAsia="zh-CN"/>
        </w:rPr>
        <w:t>就</w:t>
      </w:r>
      <w:r>
        <w:t>。</w:t>
      </w:r>
    </w:p>
    <w:p>
      <w:r>
        <w:rPr>
          <w:rFonts w:hint="eastAsia"/>
          <w:lang w:eastAsia="zh-CN"/>
        </w:rPr>
        <w:t>Eva</w:t>
      </w:r>
      <w:r>
        <w:t>(00:13:28): 好的，那你在学习方面呢，就是说在生活方面很如鱼得水，没有什么特别不适应的，那在学习方面有没有遇到什么挑战或比较大的一些学习压力呢？</w:t>
      </w:r>
    </w:p>
    <w:p>
      <w:r>
        <w:rPr>
          <w:rFonts w:hint="eastAsia"/>
          <w:lang w:eastAsia="zh-CN"/>
        </w:rPr>
        <w:t>Kevin</w:t>
      </w:r>
      <w:r>
        <w:t>(00:13:39): 无论是中学时期还是大学时期，感觉都很不一样。我大学为什么选择</w:t>
      </w:r>
      <w:r>
        <w:rPr>
          <w:rFonts w:hint="eastAsia"/>
          <w:lang w:val="en-US" w:eastAsia="zh-CN"/>
        </w:rPr>
        <w:t>T</w:t>
      </w:r>
      <w:r>
        <w:t>aylor</w:t>
      </w:r>
      <w:r>
        <w:rPr>
          <w:rFonts w:hint="eastAsia"/>
          <w:lang w:val="en-US" w:eastAsia="zh-CN"/>
        </w:rPr>
        <w:t>,</w:t>
      </w:r>
      <w:r>
        <w:t>是因为我个人更向往比较自由</w:t>
      </w:r>
      <w:r>
        <w:rPr>
          <w:rFonts w:hint="eastAsia"/>
          <w:lang w:val="en-US" w:eastAsia="zh-CN"/>
        </w:rPr>
        <w:t>的</w:t>
      </w:r>
      <w:r>
        <w:t>学校</w:t>
      </w:r>
      <w:r>
        <w:rPr>
          <w:rFonts w:hint="eastAsia"/>
          <w:lang w:eastAsia="zh-CN"/>
        </w:rPr>
        <w:t>，</w:t>
      </w:r>
      <w:r>
        <w:t>没有那么</w:t>
      </w:r>
      <w:r>
        <w:rPr>
          <w:rFonts w:hint="eastAsia"/>
          <w:lang w:val="en-US" w:eastAsia="zh-CN"/>
        </w:rPr>
        <w:t>多约束和管控</w:t>
      </w:r>
      <w:r>
        <w:t>环境，但是</w:t>
      </w:r>
      <w:r>
        <w:rPr>
          <w:rFonts w:hint="eastAsia"/>
          <w:lang w:val="en-US" w:eastAsia="zh-CN"/>
        </w:rPr>
        <w:t>T</w:t>
      </w:r>
      <w:r>
        <w:t>aylor也比我想象当中严厉了很多，包括会对你的绩点有要求</w:t>
      </w:r>
      <w:r>
        <w:rPr>
          <w:rFonts w:hint="eastAsia"/>
          <w:lang w:eastAsia="zh-CN"/>
        </w:rPr>
        <w:t>。</w:t>
      </w:r>
      <w:r>
        <w:rPr>
          <w:rFonts w:hint="eastAsia"/>
          <w:lang w:val="en-US" w:eastAsia="zh-CN"/>
        </w:rPr>
        <w:t>如果</w:t>
      </w:r>
      <w:r>
        <w:t>你想</w:t>
      </w:r>
      <w:r>
        <w:rPr>
          <w:rFonts w:hint="eastAsia"/>
          <w:lang w:val="en-US" w:eastAsia="zh-CN"/>
        </w:rPr>
        <w:t>去更好的学校读</w:t>
      </w:r>
      <w:r>
        <w:t>研究生</w:t>
      </w:r>
      <w:r>
        <w:rPr>
          <w:rFonts w:hint="eastAsia"/>
          <w:lang w:eastAsia="zh-CN"/>
        </w:rPr>
        <w:t>，</w:t>
      </w:r>
      <w:r>
        <w:t>压力</w:t>
      </w:r>
      <w:r>
        <w:rPr>
          <w:rFonts w:hint="eastAsia"/>
          <w:lang w:val="en-US" w:eastAsia="zh-CN"/>
        </w:rPr>
        <w:t>就会</w:t>
      </w:r>
      <w:r>
        <w:t>更大</w:t>
      </w:r>
      <w:r>
        <w:rPr>
          <w:rFonts w:hint="eastAsia"/>
          <w:lang w:eastAsia="zh-CN"/>
        </w:rPr>
        <w:t>。</w:t>
      </w:r>
      <w:r>
        <w:rPr>
          <w:rFonts w:hint="eastAsia"/>
          <w:lang w:val="en-US" w:eastAsia="zh-CN"/>
        </w:rPr>
        <w:t>还有</w:t>
      </w:r>
      <w:r>
        <w:t>论文</w:t>
      </w:r>
      <w:r>
        <w:rPr>
          <w:rFonts w:hint="eastAsia"/>
          <w:lang w:eastAsia="zh-CN"/>
        </w:rPr>
        <w:t>，</w:t>
      </w:r>
      <w:r>
        <w:t>同学之间的竞争</w:t>
      </w:r>
      <w:r>
        <w:rPr>
          <w:rFonts w:hint="eastAsia"/>
          <w:lang w:eastAsia="zh-CN"/>
        </w:rPr>
        <w:t>，</w:t>
      </w:r>
      <w:r>
        <w:t>比赛</w:t>
      </w:r>
      <w:r>
        <w:rPr>
          <w:rFonts w:hint="eastAsia"/>
          <w:lang w:eastAsia="zh-CN"/>
        </w:rPr>
        <w:t>，</w:t>
      </w:r>
      <w:r>
        <w:rPr>
          <w:rFonts w:hint="eastAsia"/>
          <w:lang w:val="en-US" w:eastAsia="zh-CN"/>
        </w:rPr>
        <w:t>因为</w:t>
      </w:r>
      <w:r>
        <w:t>我有去参加</w:t>
      </w:r>
      <w:r>
        <w:rPr>
          <w:rFonts w:hint="eastAsia"/>
          <w:lang w:val="en-US" w:eastAsia="zh-CN"/>
        </w:rPr>
        <w:t>学校</w:t>
      </w:r>
      <w:r>
        <w:t>辩论社</w:t>
      </w:r>
      <w:r>
        <w:rPr>
          <w:rFonts w:hint="eastAsia"/>
          <w:lang w:eastAsia="zh-CN"/>
        </w:rPr>
        <w:t>，</w:t>
      </w:r>
      <w:r>
        <w:rPr>
          <w:rFonts w:hint="eastAsia"/>
          <w:lang w:val="en-US" w:eastAsia="zh-CN"/>
        </w:rPr>
        <w:t>也是要</w:t>
      </w:r>
      <w:r>
        <w:t>打比赛的，要写稿子。</w:t>
      </w:r>
      <w:r>
        <w:rPr>
          <w:rFonts w:hint="eastAsia"/>
          <w:lang w:val="en-US" w:eastAsia="zh-CN"/>
        </w:rPr>
        <w:t>在参加的过程中</w:t>
      </w:r>
      <w:r>
        <w:t>会觉得我现有的知识还不够充足，相对华人同学他们</w:t>
      </w:r>
      <w:r>
        <w:rPr>
          <w:rFonts w:hint="eastAsia"/>
          <w:lang w:val="en-US" w:eastAsia="zh-CN"/>
        </w:rPr>
        <w:t>显得我的</w:t>
      </w:r>
      <w:r>
        <w:t>能力差很多，因为他们毕竟有很多种母语。</w:t>
      </w:r>
    </w:p>
    <w:p>
      <w:r>
        <w:rPr>
          <w:rFonts w:hint="eastAsia"/>
          <w:lang w:eastAsia="zh-CN"/>
        </w:rPr>
        <w:t>Eva</w:t>
      </w:r>
      <w:r>
        <w:t>(00:14:28): 你刚说到你有升学的计划是吗？就准备通过在</w:t>
      </w:r>
      <w:r>
        <w:rPr>
          <w:rFonts w:hint="eastAsia"/>
          <w:lang w:val="en-US" w:eastAsia="zh-CN"/>
        </w:rPr>
        <w:t>T</w:t>
      </w:r>
      <w:r>
        <w:t>aylor这边读书，然后跳到其他学校去读硕士是吧？</w:t>
      </w:r>
    </w:p>
    <w:p>
      <w:r>
        <w:rPr>
          <w:rFonts w:hint="eastAsia"/>
          <w:lang w:eastAsia="zh-CN"/>
        </w:rPr>
        <w:t>Kevin</w:t>
      </w:r>
      <w:r>
        <w:t>(00:14:41): 有。</w:t>
      </w:r>
    </w:p>
    <w:p>
      <w:r>
        <w:rPr>
          <w:rFonts w:hint="eastAsia"/>
          <w:lang w:eastAsia="zh-CN"/>
        </w:rPr>
        <w:t>Eva</w:t>
      </w:r>
      <w:r>
        <w:t>(00:14:43): 很好哈！好嘞，kevin提到他在这边的适应情况还是蛮好的</w:t>
      </w:r>
      <w:r>
        <w:rPr>
          <w:rFonts w:hint="eastAsia"/>
          <w:lang w:val="en-US" w:eastAsia="zh-CN"/>
        </w:rPr>
        <w:t>,</w:t>
      </w:r>
      <w:r>
        <w:t>那接下来我想请咱们英迪的小孙同学</w:t>
      </w:r>
      <w:r>
        <w:rPr>
          <w:rFonts w:hint="eastAsia"/>
          <w:lang w:val="en-US" w:eastAsia="zh-CN"/>
        </w:rPr>
        <w:t>谈谈你的适应</w:t>
      </w:r>
      <w:r>
        <w:t>情况。</w:t>
      </w:r>
    </w:p>
    <w:p>
      <w:r>
        <w:rPr>
          <w:rFonts w:hint="eastAsia"/>
          <w:lang w:eastAsia="zh-CN"/>
        </w:rPr>
        <w:t>小孙</w:t>
      </w:r>
      <w:r>
        <w:t>(00:15:05): 其实我也是有压力的，因为学商科肯定会</w:t>
      </w:r>
      <w:r>
        <w:rPr>
          <w:rFonts w:hint="eastAsia"/>
          <w:lang w:eastAsia="zh-CN"/>
        </w:rPr>
        <w:t>涉及</w:t>
      </w:r>
      <w:r>
        <w:t>一些数学上的知识，像统计学这些。</w:t>
      </w:r>
      <w:r>
        <w:rPr>
          <w:rFonts w:hint="eastAsia"/>
          <w:lang w:val="en-US" w:eastAsia="zh-CN"/>
        </w:rPr>
        <w:t>其他</w:t>
      </w:r>
      <w:r>
        <w:t>文科类的</w:t>
      </w:r>
      <w:r>
        <w:rPr>
          <w:rFonts w:hint="eastAsia"/>
          <w:lang w:val="en-US" w:eastAsia="zh-CN"/>
        </w:rPr>
        <w:t>课程</w:t>
      </w:r>
      <w:r>
        <w:t>我其实学</w:t>
      </w:r>
      <w:r>
        <w:rPr>
          <w:rFonts w:hint="eastAsia"/>
          <w:lang w:eastAsia="zh-CN"/>
        </w:rPr>
        <w:t>得</w:t>
      </w:r>
      <w:r>
        <w:t>都还可以，但是数学这方面确实是遇到一些相关的困难，而且刚来的时候我因为签证的问题比别人晚到了一周，就相当于是我一个人入境租房子，</w:t>
      </w:r>
      <w:r>
        <w:rPr>
          <w:rFonts w:hint="eastAsia"/>
          <w:lang w:eastAsia="zh-CN"/>
        </w:rPr>
        <w:t>报到，</w:t>
      </w:r>
      <w:r>
        <w:t>体检，然后去上课的时候是完全没有朋友的。而且这边</w:t>
      </w:r>
      <w:r>
        <w:rPr>
          <w:rFonts w:hint="eastAsia"/>
          <w:lang w:val="en-US" w:eastAsia="zh-CN"/>
        </w:rPr>
        <w:t>老师的</w:t>
      </w:r>
      <w:r>
        <w:t>口音</w:t>
      </w:r>
      <w:r>
        <w:rPr>
          <w:rFonts w:hint="eastAsia"/>
          <w:lang w:eastAsia="zh-CN"/>
        </w:rPr>
        <w:t>，</w:t>
      </w:r>
      <w:r>
        <w:t>说实话，对我来说并不是特别友好，我适应了差不多一周才能开始听得懂</w:t>
      </w:r>
      <w:r>
        <w:rPr>
          <w:rFonts w:hint="eastAsia"/>
          <w:lang w:val="en-US" w:eastAsia="zh-CN"/>
        </w:rPr>
        <w:t>课程内容</w:t>
      </w:r>
      <w:r>
        <w:rPr>
          <w:rFonts w:hint="eastAsia"/>
          <w:lang w:eastAsia="zh-CN"/>
        </w:rPr>
        <w:t>。</w:t>
      </w:r>
      <w:r>
        <w:t>学习上面</w:t>
      </w:r>
      <w:r>
        <w:rPr>
          <w:rFonts w:hint="eastAsia"/>
          <w:lang w:val="en-US" w:eastAsia="zh-CN"/>
        </w:rPr>
        <w:t>也</w:t>
      </w:r>
      <w:r>
        <w:t>遇到</w:t>
      </w:r>
      <w:r>
        <w:rPr>
          <w:rFonts w:hint="eastAsia"/>
          <w:lang w:val="en-US" w:eastAsia="zh-CN"/>
        </w:rPr>
        <w:t>了不少</w:t>
      </w:r>
      <w:r>
        <w:t>困难，但是这边老师都很友好，只要你敢问</w:t>
      </w:r>
      <w:r>
        <w:rPr>
          <w:rFonts w:hint="eastAsia"/>
          <w:lang w:eastAsia="zh-CN"/>
        </w:rPr>
        <w:t>，</w:t>
      </w:r>
      <w:r>
        <w:t>他就一定会回答</w:t>
      </w:r>
      <w:r>
        <w:rPr>
          <w:rFonts w:hint="eastAsia"/>
          <w:lang w:eastAsia="zh-CN"/>
        </w:rPr>
        <w:t>，</w:t>
      </w:r>
      <w:r>
        <w:t>尽他最大的可能去帮助你。</w:t>
      </w:r>
    </w:p>
    <w:p>
      <w:pPr>
        <w:rPr>
          <w:rFonts w:hint="eastAsia" w:eastAsia="宋体"/>
          <w:lang w:eastAsia="zh-CN"/>
        </w:rPr>
      </w:pPr>
      <w:r>
        <w:rPr>
          <w:rFonts w:hint="eastAsia"/>
          <w:lang w:eastAsia="zh-CN"/>
        </w:rPr>
        <w:t>Eva</w:t>
      </w:r>
      <w:r>
        <w:t>(00:16:03): 那你觉得在英迪和你同学在中国</w:t>
      </w:r>
      <w:r>
        <w:rPr>
          <w:rFonts w:hint="eastAsia"/>
          <w:lang w:val="en-US" w:eastAsia="zh-CN"/>
        </w:rPr>
        <w:t>相比</w:t>
      </w:r>
      <w:r>
        <w:rPr>
          <w:rFonts w:hint="eastAsia"/>
          <w:lang w:eastAsia="zh-CN"/>
        </w:rPr>
        <w:t>，</w:t>
      </w:r>
      <w:r>
        <w:t>这种教育体制有什么特别不一样的地方</w:t>
      </w:r>
      <w:r>
        <w:rPr>
          <w:rFonts w:hint="eastAsia"/>
          <w:lang w:eastAsia="zh-CN"/>
        </w:rPr>
        <w:t>？</w:t>
      </w:r>
    </w:p>
    <w:p>
      <w:r>
        <w:rPr>
          <w:rFonts w:hint="eastAsia"/>
          <w:lang w:eastAsia="zh-CN"/>
        </w:rPr>
        <w:t>小孙</w:t>
      </w:r>
      <w:r>
        <w:t>(00:16:14): 国内读大学有班主任，有辅导员，住寝室有门禁，有宿管</w:t>
      </w:r>
      <w:r>
        <w:rPr>
          <w:rFonts w:hint="eastAsia"/>
          <w:lang w:eastAsia="zh-CN"/>
        </w:rPr>
        <w:t>。</w:t>
      </w:r>
      <w:r>
        <w:rPr>
          <w:rFonts w:hint="eastAsia"/>
          <w:lang w:val="en-US" w:eastAsia="zh-CN"/>
        </w:rPr>
        <w:t>马来西亚</w:t>
      </w:r>
      <w:r>
        <w:t>这边就完全没有，你可以在外面租房子，不用去打申请，基本上全部都是靠自己</w:t>
      </w:r>
      <w:r>
        <w:rPr>
          <w:rFonts w:hint="eastAsia"/>
          <w:lang w:eastAsia="zh-CN"/>
        </w:rPr>
        <w:t>。</w:t>
      </w:r>
      <w:r>
        <w:t>那就意味着你在这里生活，你需要非常强大的自我管理能力和独立能力，而且对你学习的自律性跟自主性是有非常高的要求。</w:t>
      </w:r>
    </w:p>
    <w:p>
      <w:r>
        <w:rPr>
          <w:rFonts w:hint="eastAsia"/>
          <w:lang w:eastAsia="zh-CN"/>
        </w:rPr>
        <w:t>Eva</w:t>
      </w:r>
      <w:r>
        <w:t>(00:16:41): 确实是这样哈，好的，谢谢</w:t>
      </w:r>
      <w:r>
        <w:rPr>
          <w:rFonts w:hint="eastAsia"/>
          <w:lang w:eastAsia="zh-CN"/>
        </w:rPr>
        <w:t>。</w:t>
      </w:r>
      <w:r>
        <w:t>那我想请三位公立学校的同学来聊聊，你们在刚来马来西亚求学</w:t>
      </w:r>
      <w:r>
        <w:rPr>
          <w:rFonts w:hint="eastAsia"/>
          <w:lang w:val="en-US" w:eastAsia="zh-CN"/>
        </w:rPr>
        <w:t>初期</w:t>
      </w:r>
      <w:r>
        <w:t>的经历，是不是跟刚刚咱们两位泰莱和英迪的同学有什么不一样？</w:t>
      </w:r>
    </w:p>
    <w:p>
      <w:r>
        <w:rPr>
          <w:rFonts w:hint="eastAsia"/>
          <w:lang w:eastAsia="zh-CN"/>
        </w:rPr>
        <w:t>Eva</w:t>
      </w:r>
      <w:r>
        <w:t>(00:16:57): 先请小霍同学来说说吧，就是你最初来马来西亚求学的经历。</w:t>
      </w:r>
    </w:p>
    <w:p>
      <w:r>
        <w:rPr>
          <w:rFonts w:hint="eastAsia"/>
          <w:lang w:eastAsia="zh-CN"/>
        </w:rPr>
        <w:t>小霍</w:t>
      </w:r>
      <w:r>
        <w:t>(00:17:05): 我觉得</w:t>
      </w:r>
      <w:r>
        <w:rPr>
          <w:rFonts w:hint="eastAsia"/>
          <w:lang w:val="en-US" w:eastAsia="zh-CN"/>
        </w:rPr>
        <w:t>刚</w:t>
      </w:r>
      <w:r>
        <w:t>来的时候还好，因为我是</w:t>
      </w:r>
      <w:r>
        <w:rPr>
          <w:rFonts w:hint="eastAsia"/>
          <w:lang w:val="en-US" w:eastAsia="zh-CN"/>
        </w:rPr>
        <w:t>通过高中学校</w:t>
      </w:r>
      <w:r>
        <w:t>国际部</w:t>
      </w:r>
      <w:r>
        <w:rPr>
          <w:rFonts w:hint="eastAsia"/>
          <w:lang w:eastAsia="zh-CN"/>
        </w:rPr>
        <w:t>，</w:t>
      </w:r>
      <w:r>
        <w:t>跟我的朋友一块过来</w:t>
      </w:r>
      <w:r>
        <w:rPr>
          <w:rFonts w:hint="eastAsia"/>
          <w:lang w:val="en-US" w:eastAsia="zh-CN"/>
        </w:rPr>
        <w:t>这边</w:t>
      </w:r>
      <w:r>
        <w:t>的。我们班的当时</w:t>
      </w:r>
      <w:r>
        <w:rPr>
          <w:rFonts w:hint="eastAsia"/>
          <w:lang w:val="en-US" w:eastAsia="zh-CN"/>
        </w:rPr>
        <w:t>来</w:t>
      </w:r>
      <w:r>
        <w:t>马来</w:t>
      </w:r>
      <w:r>
        <w:rPr>
          <w:rFonts w:hint="eastAsia"/>
          <w:lang w:val="en-US" w:eastAsia="zh-CN"/>
        </w:rPr>
        <w:t>西</w:t>
      </w:r>
      <w:r>
        <w:t>亚</w:t>
      </w:r>
      <w:r>
        <w:rPr>
          <w:rFonts w:hint="eastAsia"/>
          <w:lang w:val="en-US" w:eastAsia="zh-CN"/>
        </w:rPr>
        <w:t>读书</w:t>
      </w:r>
      <w:r>
        <w:t>的有好多，去</w:t>
      </w:r>
      <w:r>
        <w:rPr>
          <w:rFonts w:hint="eastAsia"/>
          <w:lang w:val="en-US" w:eastAsia="zh-CN"/>
        </w:rPr>
        <w:t>UM,</w:t>
      </w:r>
      <w:r>
        <w:t>UTM</w:t>
      </w:r>
      <w:r>
        <w:rPr>
          <w:rFonts w:hint="eastAsia"/>
          <w:lang w:val="en-US" w:eastAsia="zh-CN"/>
        </w:rPr>
        <w:t>,</w:t>
      </w:r>
      <w:r>
        <w:t>USM</w:t>
      </w:r>
      <w:r>
        <w:rPr>
          <w:rFonts w:hint="eastAsia"/>
          <w:lang w:val="en-US" w:eastAsia="zh-CN"/>
        </w:rPr>
        <w:t>的</w:t>
      </w:r>
      <w:r>
        <w:t>都有，但是来UPM的只有我和</w:t>
      </w:r>
      <w:r>
        <w:rPr>
          <w:rFonts w:hint="eastAsia"/>
          <w:lang w:val="en-US" w:eastAsia="zh-CN"/>
        </w:rPr>
        <w:t>另外一个</w:t>
      </w:r>
      <w:r>
        <w:t>同学</w:t>
      </w:r>
      <w:r>
        <w:rPr>
          <w:rFonts w:hint="eastAsia"/>
          <w:lang w:eastAsia="zh-CN"/>
        </w:rPr>
        <w:t>，</w:t>
      </w:r>
      <w:r>
        <w:t>刚好我们两个是好朋友，就住一块。虽然不是一个专业的，但是上下学还是可以一起的。</w:t>
      </w:r>
    </w:p>
    <w:p>
      <w:r>
        <w:rPr>
          <w:rFonts w:hint="eastAsia"/>
          <w:lang w:eastAsia="zh-CN"/>
        </w:rPr>
        <w:t>Eva</w:t>
      </w:r>
      <w:r>
        <w:t>(00:17:36):</w:t>
      </w:r>
      <w:r>
        <w:rPr>
          <w:rFonts w:hint="eastAsia"/>
          <w:lang w:val="en-US" w:eastAsia="zh-CN"/>
        </w:rPr>
        <w:t>太棒啦！你们</w:t>
      </w:r>
      <w:r>
        <w:t xml:space="preserve"> 可以一起打车哈！</w:t>
      </w:r>
    </w:p>
    <w:p>
      <w:r>
        <w:rPr>
          <w:rFonts w:hint="eastAsia"/>
          <w:lang w:eastAsia="zh-CN"/>
        </w:rPr>
        <w:t>小霍</w:t>
      </w:r>
      <w:r>
        <w:t>(00:17:37): 对。然后我们也有高中国际部</w:t>
      </w:r>
      <w:r>
        <w:rPr>
          <w:rFonts w:hint="eastAsia"/>
          <w:lang w:val="en-US" w:eastAsia="zh-CN"/>
        </w:rPr>
        <w:t>过来</w:t>
      </w:r>
      <w:r>
        <w:t>的学姐学长，他们就会带着我们</w:t>
      </w:r>
      <w:r>
        <w:rPr>
          <w:rFonts w:hint="eastAsia"/>
          <w:lang w:val="en-US" w:eastAsia="zh-CN"/>
        </w:rPr>
        <w:t>在这边</w:t>
      </w:r>
      <w:r>
        <w:t>体检</w:t>
      </w:r>
      <w:r>
        <w:rPr>
          <w:rFonts w:hint="eastAsia"/>
          <w:lang w:eastAsia="zh-CN"/>
        </w:rPr>
        <w:t>，</w:t>
      </w:r>
      <w:r>
        <w:t>上课</w:t>
      </w:r>
      <w:r>
        <w:rPr>
          <w:rFonts w:hint="eastAsia"/>
          <w:lang w:eastAsia="zh-CN"/>
        </w:rPr>
        <w:t>，</w:t>
      </w:r>
      <w:r>
        <w:t>看教室</w:t>
      </w:r>
      <w:r>
        <w:rPr>
          <w:rFonts w:hint="eastAsia"/>
          <w:lang w:eastAsia="zh-CN"/>
        </w:rPr>
        <w:t>，</w:t>
      </w:r>
      <w:r>
        <w:t>适应这边的</w:t>
      </w:r>
      <w:r>
        <w:rPr>
          <w:rFonts w:hint="eastAsia"/>
          <w:lang w:val="en-US" w:eastAsia="zh-CN"/>
        </w:rPr>
        <w:t>学习和生活</w:t>
      </w:r>
      <w:r>
        <w:t>，给我们介绍周边</w:t>
      </w:r>
      <w:r>
        <w:rPr>
          <w:rFonts w:hint="eastAsia"/>
          <w:lang w:val="en-US" w:eastAsia="zh-CN"/>
        </w:rPr>
        <w:t>环境</w:t>
      </w:r>
      <w:r>
        <w:t>。比如说告诉我们衣食住行去哪边逛比较好？买生活必需品去哪边</w:t>
      </w:r>
      <w:r>
        <w:rPr>
          <w:rFonts w:hint="eastAsia"/>
          <w:lang w:val="en-US" w:eastAsia="zh-CN"/>
        </w:rPr>
        <w:t>比较好</w:t>
      </w:r>
      <w:r>
        <w:t>？</w:t>
      </w:r>
      <w:r>
        <w:rPr>
          <w:rFonts w:hint="eastAsia"/>
          <w:lang w:val="en-US" w:eastAsia="zh-CN"/>
        </w:rPr>
        <w:t>以及交通出行</w:t>
      </w:r>
      <w:r>
        <w:t>。</w:t>
      </w:r>
    </w:p>
    <w:p>
      <w:r>
        <w:rPr>
          <w:rFonts w:hint="eastAsia"/>
          <w:lang w:eastAsia="zh-CN"/>
        </w:rPr>
        <w:t>Eva</w:t>
      </w:r>
      <w:r>
        <w:t>(00:18:06): 哇，那你好幸运</w:t>
      </w:r>
      <w:r>
        <w:rPr>
          <w:rFonts w:hint="eastAsia"/>
          <w:lang w:eastAsia="zh-CN"/>
        </w:rPr>
        <w:t>。</w:t>
      </w:r>
      <w:r>
        <w:rPr>
          <w:rFonts w:hint="eastAsia"/>
          <w:lang w:val="en-US" w:eastAsia="zh-CN"/>
        </w:rPr>
        <w:t>有</w:t>
      </w:r>
      <w:r>
        <w:t>学长</w:t>
      </w:r>
      <w:r>
        <w:rPr>
          <w:rFonts w:hint="eastAsia"/>
          <w:lang w:val="en-US" w:eastAsia="zh-CN"/>
        </w:rPr>
        <w:t>学姐带着真是</w:t>
      </w:r>
      <w:r>
        <w:t>太好了。你在学习方面有没有让你特别感觉到有压力的地方呢？比如说考试</w:t>
      </w:r>
      <w:r>
        <w:rPr>
          <w:rFonts w:hint="eastAsia"/>
          <w:lang w:eastAsia="zh-CN"/>
        </w:rPr>
        <w:t>，</w:t>
      </w:r>
      <w:r>
        <w:t>presentation，或者说参加一些学术会议之类的有吗？</w:t>
      </w:r>
    </w:p>
    <w:p>
      <w:r>
        <w:rPr>
          <w:rFonts w:hint="eastAsia"/>
          <w:lang w:eastAsia="zh-CN"/>
        </w:rPr>
        <w:t>小霍</w:t>
      </w:r>
      <w:r>
        <w:t>(00:18:24): 我觉得学习</w:t>
      </w:r>
      <w:r>
        <w:rPr>
          <w:rFonts w:hint="eastAsia"/>
          <w:lang w:val="en-US" w:eastAsia="zh-CN"/>
        </w:rPr>
        <w:t>跟</w:t>
      </w:r>
      <w:r>
        <w:t>刚才同学说</w:t>
      </w:r>
      <w:r>
        <w:rPr>
          <w:rFonts w:hint="eastAsia"/>
          <w:lang w:eastAsia="zh-CN"/>
        </w:rPr>
        <w:t>得</w:t>
      </w:r>
      <w:r>
        <w:rPr>
          <w:rFonts w:hint="eastAsia"/>
          <w:lang w:val="en-US" w:eastAsia="zh-CN"/>
        </w:rPr>
        <w:t>一样</w:t>
      </w:r>
      <w:r>
        <w:rPr>
          <w:rFonts w:hint="eastAsia"/>
          <w:lang w:eastAsia="zh-CN"/>
        </w:rPr>
        <w:t>，</w:t>
      </w:r>
      <w:r>
        <w:t>刚开始</w:t>
      </w:r>
      <w:r>
        <w:rPr>
          <w:rFonts w:hint="eastAsia"/>
          <w:lang w:val="en-US" w:eastAsia="zh-CN"/>
        </w:rPr>
        <w:t>来这边，因为口音问题和自己的语言水平，我</w:t>
      </w:r>
      <w:r>
        <w:t>听不懂</w:t>
      </w:r>
      <w:r>
        <w:rPr>
          <w:rFonts w:hint="eastAsia"/>
          <w:lang w:val="en-US" w:eastAsia="zh-CN"/>
        </w:rPr>
        <w:t>课程内容</w:t>
      </w:r>
      <w:r>
        <w:rPr>
          <w:rFonts w:hint="eastAsia"/>
          <w:lang w:eastAsia="zh-CN"/>
        </w:rPr>
        <w:t>。</w:t>
      </w:r>
      <w:r>
        <w:t>但我觉得</w:t>
      </w:r>
      <w:r>
        <w:rPr>
          <w:rFonts w:hint="eastAsia"/>
          <w:lang w:val="en-US" w:eastAsia="zh-CN"/>
        </w:rPr>
        <w:t>现在</w:t>
      </w:r>
      <w:r>
        <w:t>还好，因为我们国际部当时有上英文数学</w:t>
      </w:r>
      <w:r>
        <w:rPr>
          <w:rFonts w:hint="eastAsia"/>
          <w:lang w:eastAsia="zh-CN"/>
        </w:rPr>
        <w:t>，</w:t>
      </w:r>
      <w:r>
        <w:t>我</w:t>
      </w:r>
      <w:r>
        <w:rPr>
          <w:rFonts w:hint="eastAsia"/>
          <w:lang w:val="en-US" w:eastAsia="zh-CN"/>
        </w:rPr>
        <w:t>就</w:t>
      </w:r>
      <w:r>
        <w:t>拿着其他学校的教材</w:t>
      </w:r>
      <w:r>
        <w:rPr>
          <w:rFonts w:hint="eastAsia"/>
          <w:lang w:val="en-US" w:eastAsia="zh-CN"/>
        </w:rPr>
        <w:t>复习</w:t>
      </w:r>
      <w:r>
        <w:t>，数学还是差不多的</w:t>
      </w:r>
      <w:r>
        <w:rPr>
          <w:rFonts w:hint="eastAsia"/>
          <w:lang w:eastAsia="zh-CN"/>
        </w:rPr>
        <w:t>，</w:t>
      </w:r>
      <w:r>
        <w:rPr>
          <w:rFonts w:hint="eastAsia"/>
          <w:lang w:val="en-US" w:eastAsia="zh-CN"/>
        </w:rPr>
        <w:t>所以后面就没</w:t>
      </w:r>
      <w:r>
        <w:t>有太大的压力。但是</w:t>
      </w:r>
      <w:r>
        <w:rPr>
          <w:rFonts w:hint="eastAsia"/>
          <w:lang w:val="en-US" w:eastAsia="zh-CN"/>
        </w:rPr>
        <w:t>UPM这边</w:t>
      </w:r>
      <w:r>
        <w:t>的考试比较多</w:t>
      </w:r>
      <w:r>
        <w:rPr>
          <w:rFonts w:hint="eastAsia"/>
          <w:lang w:eastAsia="zh-CN"/>
        </w:rPr>
        <w:t>，</w:t>
      </w:r>
      <w:r>
        <w:rPr>
          <w:rFonts w:hint="eastAsia"/>
          <w:lang w:val="en-US" w:eastAsia="zh-CN"/>
        </w:rPr>
        <w:t>有时候</w:t>
      </w:r>
      <w:r>
        <w:t>刚开学就要考试。我们一学期有14周，上</w:t>
      </w:r>
      <w:r>
        <w:rPr>
          <w:rFonts w:hint="eastAsia"/>
          <w:lang w:val="en-US" w:eastAsia="zh-CN"/>
        </w:rPr>
        <w:t>完</w:t>
      </w:r>
      <w:r>
        <w:t>七周的</w:t>
      </w:r>
      <w:r>
        <w:rPr>
          <w:rFonts w:hint="eastAsia"/>
          <w:lang w:val="en-US" w:eastAsia="zh-CN"/>
        </w:rPr>
        <w:t>课中间</w:t>
      </w:r>
      <w:r>
        <w:t>有一个集中假期</w:t>
      </w:r>
      <w:r>
        <w:rPr>
          <w:rFonts w:hint="eastAsia"/>
          <w:lang w:eastAsia="zh-CN"/>
        </w:rPr>
        <w:t>。</w:t>
      </w:r>
      <w:r>
        <w:t>但是在第七周之前，有的老师就会</w:t>
      </w:r>
      <w:r>
        <w:rPr>
          <w:rFonts w:hint="eastAsia"/>
          <w:lang w:val="en-US" w:eastAsia="zh-CN"/>
        </w:rPr>
        <w:t>安排课程</w:t>
      </w:r>
      <w:r>
        <w:t>考试</w:t>
      </w:r>
      <w:r>
        <w:rPr>
          <w:rFonts w:hint="eastAsia"/>
          <w:lang w:eastAsia="zh-CN"/>
        </w:rPr>
        <w:t>，</w:t>
      </w:r>
      <w:r>
        <w:t>相当于你只有一到两周的适应时间，你从第三周第四周就要准备</w:t>
      </w:r>
      <w:r>
        <w:rPr>
          <w:rFonts w:hint="eastAsia"/>
          <w:lang w:val="en-US" w:eastAsia="zh-CN"/>
        </w:rPr>
        <w:t>第五周和第六周</w:t>
      </w:r>
      <w:r>
        <w:t>的考试了。期中假期</w:t>
      </w:r>
      <w:r>
        <w:rPr>
          <w:rFonts w:hint="eastAsia"/>
          <w:lang w:val="en-US" w:eastAsia="zh-CN"/>
        </w:rPr>
        <w:t>结束</w:t>
      </w:r>
      <w:r>
        <w:t>之后</w:t>
      </w:r>
      <w:r>
        <w:rPr>
          <w:rFonts w:hint="eastAsia"/>
          <w:lang w:eastAsia="zh-CN"/>
        </w:rPr>
        <w:t>，</w:t>
      </w:r>
      <w:r>
        <w:rPr>
          <w:rFonts w:hint="eastAsia"/>
          <w:lang w:val="en-US" w:eastAsia="zh-CN"/>
        </w:rPr>
        <w:t>我们</w:t>
      </w:r>
      <w:r>
        <w:t>还要</w:t>
      </w:r>
      <w:r>
        <w:rPr>
          <w:rFonts w:hint="eastAsia"/>
          <w:lang w:val="en-US" w:eastAsia="zh-CN"/>
        </w:rPr>
        <w:t>参加一个</w:t>
      </w:r>
      <w:r>
        <w:t>考试。</w:t>
      </w:r>
      <w:r>
        <w:rPr>
          <w:rFonts w:hint="eastAsia"/>
          <w:lang w:val="en-US" w:eastAsia="zh-CN"/>
        </w:rPr>
        <w:t>比如</w:t>
      </w:r>
      <w:r>
        <w:t>第八周</w:t>
      </w:r>
      <w:r>
        <w:rPr>
          <w:rFonts w:hint="eastAsia"/>
          <w:lang w:eastAsia="zh-CN"/>
        </w:rPr>
        <w:t>、</w:t>
      </w:r>
      <w:r>
        <w:t>第九周准备一下</w:t>
      </w:r>
      <w:r>
        <w:rPr>
          <w:rFonts w:hint="eastAsia"/>
          <w:lang w:eastAsia="zh-CN"/>
        </w:rPr>
        <w:t>，</w:t>
      </w:r>
      <w:r>
        <w:t>第十周</w:t>
      </w:r>
      <w:r>
        <w:rPr>
          <w:rFonts w:hint="eastAsia"/>
          <w:lang w:val="en-US" w:eastAsia="zh-CN"/>
        </w:rPr>
        <w:t>和</w:t>
      </w:r>
      <w:r>
        <w:t>第11周再考一</w:t>
      </w:r>
      <w:r>
        <w:rPr>
          <w:rFonts w:hint="eastAsia"/>
          <w:lang w:val="en-US" w:eastAsia="zh-CN"/>
        </w:rPr>
        <w:t>次</w:t>
      </w:r>
      <w:r>
        <w:t>，后面就开始presentation了</w:t>
      </w:r>
      <w:r>
        <w:rPr>
          <w:rFonts w:hint="eastAsia"/>
          <w:lang w:eastAsia="zh-CN"/>
        </w:rPr>
        <w:t>。</w:t>
      </w:r>
      <w:r>
        <w:t>我们每一个课最后都会有那个presentation</w:t>
      </w:r>
      <w:r>
        <w:rPr>
          <w:rFonts w:hint="eastAsia"/>
          <w:lang w:eastAsia="zh-CN"/>
        </w:rPr>
        <w:t>，</w:t>
      </w:r>
      <w:r>
        <w:t>刚开始过来的时候</w:t>
      </w:r>
      <w:r>
        <w:rPr>
          <w:rFonts w:hint="eastAsia"/>
          <w:lang w:eastAsia="zh-CN"/>
        </w:rPr>
        <w:t>，</w:t>
      </w:r>
      <w:r>
        <w:t>我觉得这些</w:t>
      </w:r>
      <w:r>
        <w:rPr>
          <w:rFonts w:hint="eastAsia"/>
          <w:lang w:val="en-US" w:eastAsia="zh-CN"/>
        </w:rPr>
        <w:t>考试和presentation</w:t>
      </w:r>
      <w:r>
        <w:t>会让我感到有压力</w:t>
      </w:r>
      <w:r>
        <w:rPr>
          <w:rFonts w:hint="eastAsia"/>
          <w:lang w:eastAsia="zh-CN"/>
        </w:rPr>
        <w:t>，</w:t>
      </w:r>
      <w:r>
        <w:t>就蛮有挑战性的，因为在国内没有这些活动。</w:t>
      </w:r>
    </w:p>
    <w:p>
      <w:r>
        <w:rPr>
          <w:rFonts w:hint="eastAsia"/>
          <w:lang w:eastAsia="zh-CN"/>
        </w:rPr>
        <w:t>Eva</w:t>
      </w:r>
      <w:r>
        <w:t>(00:20:21): 确实是国内一般就只有期末考，不像这边这个，还有期中考试活动也是这么多。</w:t>
      </w:r>
    </w:p>
    <w:p>
      <w:r>
        <w:rPr>
          <w:rFonts w:hint="eastAsia"/>
          <w:lang w:eastAsia="zh-CN"/>
        </w:rPr>
        <w:t>小霍</w:t>
      </w:r>
      <w:r>
        <w:t>(00:20:27): 对，我们考了好多。</w:t>
      </w:r>
    </w:p>
    <w:p>
      <w:r>
        <w:rPr>
          <w:rFonts w:hint="eastAsia"/>
          <w:lang w:eastAsia="zh-CN"/>
        </w:rPr>
        <w:t>Eva</w:t>
      </w:r>
      <w:r>
        <w:t>(00:20:30): 好的，谢谢哈</w:t>
      </w:r>
      <w:r>
        <w:rPr>
          <w:rFonts w:hint="eastAsia"/>
          <w:lang w:eastAsia="zh-CN"/>
        </w:rPr>
        <w:t>。</w:t>
      </w:r>
      <w:r>
        <w:rPr>
          <w:rFonts w:hint="eastAsia"/>
          <w:lang w:val="en-US" w:eastAsia="zh-CN"/>
        </w:rPr>
        <w:t>Su</w:t>
      </w:r>
      <w:r>
        <w:t>n</w:t>
      </w:r>
      <w:r>
        <w:rPr>
          <w:rFonts w:hint="eastAsia"/>
          <w:lang w:eastAsia="zh-CN"/>
        </w:rPr>
        <w:t>，</w:t>
      </w:r>
      <w:r>
        <w:t>我想请你聊一聊你刚来马来西亚读书的时候，最初的那种心理感受是什么样的，现在你已经第五个学期了，你对于UTM的这种学习适应怎么样？是否还有比较大的学习压力呢？</w:t>
      </w:r>
    </w:p>
    <w:p>
      <w:pPr>
        <w:rPr>
          <w:rFonts w:hint="eastAsia"/>
          <w:lang w:eastAsia="zh-CN"/>
        </w:rPr>
      </w:pPr>
      <w:r>
        <w:t>Sun(00:20:52): 刚才听其他同学讲，我很大的一个感受也是刚来的时候，如果有一个朋友在的话，会在心理上给你很大的放松和</w:t>
      </w:r>
      <w:r>
        <w:rPr>
          <w:rFonts w:hint="eastAsia"/>
          <w:lang w:val="en-US" w:eastAsia="zh-CN"/>
        </w:rPr>
        <w:t>陪</w:t>
      </w:r>
      <w:r>
        <w:t>伴</w:t>
      </w:r>
      <w:r>
        <w:rPr>
          <w:rFonts w:hint="eastAsia"/>
          <w:lang w:eastAsia="zh-CN"/>
        </w:rPr>
        <w:t>。</w:t>
      </w:r>
      <w:r>
        <w:rPr>
          <w:rFonts w:hint="eastAsia"/>
          <w:lang w:val="en-US" w:eastAsia="zh-CN"/>
        </w:rPr>
        <w:t>因为</w:t>
      </w:r>
      <w:r>
        <w:t>我</w:t>
      </w:r>
      <w:r>
        <w:rPr>
          <w:rFonts w:hint="eastAsia"/>
          <w:lang w:val="en-US" w:eastAsia="zh-CN"/>
        </w:rPr>
        <w:t>刚</w:t>
      </w:r>
      <w:r>
        <w:t>来的时候也是一个人，这是我第五学期，之前也都是在网上上课，所以认识的人不多</w:t>
      </w:r>
      <w:r>
        <w:rPr>
          <w:rFonts w:hint="eastAsia"/>
          <w:lang w:eastAsia="zh-CN"/>
        </w:rPr>
        <w:t>。</w:t>
      </w:r>
      <w:r>
        <w:t>来到这之后，也受到语言</w:t>
      </w:r>
      <w:r>
        <w:rPr>
          <w:rFonts w:hint="eastAsia"/>
          <w:lang w:val="en-US" w:eastAsia="zh-CN"/>
        </w:rPr>
        <w:t>和口音影响，</w:t>
      </w:r>
      <w:r>
        <w:t>听不太懂课程</w:t>
      </w:r>
      <w:r>
        <w:rPr>
          <w:rFonts w:hint="eastAsia"/>
          <w:lang w:val="en-US" w:eastAsia="zh-CN"/>
        </w:rPr>
        <w:t>内容</w:t>
      </w:r>
      <w:r>
        <w:t>。我跟国内</w:t>
      </w:r>
      <w:r>
        <w:rPr>
          <w:rFonts w:hint="eastAsia"/>
          <w:lang w:val="en-US" w:eastAsia="zh-CN"/>
        </w:rPr>
        <w:t>上本科</w:t>
      </w:r>
      <w:r>
        <w:t>的高中同学</w:t>
      </w:r>
      <w:r>
        <w:rPr>
          <w:rFonts w:hint="eastAsia"/>
          <w:lang w:eastAsia="zh-CN"/>
        </w:rPr>
        <w:t>，</w:t>
      </w:r>
      <w:r>
        <w:rPr>
          <w:rFonts w:hint="eastAsia"/>
          <w:lang w:val="en-US" w:eastAsia="zh-CN"/>
        </w:rPr>
        <w:t>有</w:t>
      </w:r>
      <w:r>
        <w:t>时候周末聊到这个</w:t>
      </w:r>
      <w:r>
        <w:rPr>
          <w:rFonts w:hint="eastAsia"/>
          <w:lang w:val="en-US" w:eastAsia="zh-CN"/>
        </w:rPr>
        <w:t>话题</w:t>
      </w:r>
      <w:r>
        <w:t>，你们那边怎么上课，我们这边怎么上课</w:t>
      </w:r>
      <w:r>
        <w:rPr>
          <w:rFonts w:hint="eastAsia"/>
          <w:lang w:eastAsia="zh-CN"/>
        </w:rPr>
        <w:t>。</w:t>
      </w:r>
      <w:r>
        <w:t>最大的一个感受就是</w:t>
      </w:r>
      <w:r>
        <w:rPr>
          <w:rFonts w:hint="eastAsia"/>
          <w:lang w:eastAsia="zh-CN"/>
        </w:rPr>
        <w:t>，</w:t>
      </w:r>
      <w:r>
        <w:rPr>
          <w:rFonts w:hint="eastAsia"/>
          <w:lang w:val="en-US" w:eastAsia="zh-CN"/>
        </w:rPr>
        <w:t>P</w:t>
      </w:r>
      <w:r>
        <w:t>resentation对于我来讲是我之前从未涉及和接触过的，因为高中没有这种训练。国内的工业设计专业，很少听</w:t>
      </w:r>
      <w:r>
        <w:rPr>
          <w:rFonts w:hint="eastAsia"/>
          <w:lang w:val="en-US" w:eastAsia="zh-CN"/>
        </w:rPr>
        <w:t>同学</w:t>
      </w:r>
      <w:r>
        <w:t>说会</w:t>
      </w:r>
      <w:r>
        <w:rPr>
          <w:rFonts w:hint="eastAsia"/>
          <w:lang w:eastAsia="zh-CN"/>
        </w:rPr>
        <w:t>涉及</w:t>
      </w:r>
      <w:r>
        <w:rPr>
          <w:rFonts w:hint="eastAsia"/>
          <w:lang w:val="en-US" w:eastAsia="zh-CN"/>
        </w:rPr>
        <w:t>课程汇报这些</w:t>
      </w:r>
      <w:r>
        <w:t>。但是在这边我的每一门课程，可能最终</w:t>
      </w:r>
      <w:r>
        <w:rPr>
          <w:rFonts w:hint="eastAsia"/>
          <w:lang w:val="en-US" w:eastAsia="zh-CN"/>
        </w:rPr>
        <w:t>都</w:t>
      </w:r>
      <w:r>
        <w:t>有一个汇报。教授们在讲课的时候，他们的课程讲解重点就是以培养学生的逻辑思维为主，不再是单纯</w:t>
      </w:r>
      <w:r>
        <w:rPr>
          <w:rFonts w:hint="eastAsia"/>
          <w:lang w:eastAsia="zh-CN"/>
        </w:rPr>
        <w:t>地</w:t>
      </w:r>
      <w:r>
        <w:t>讲授专业知识。还有一点最大的感受就是学习</w:t>
      </w:r>
      <w:r>
        <w:rPr>
          <w:rFonts w:hint="eastAsia"/>
          <w:lang w:val="en-US" w:eastAsia="zh-CN"/>
        </w:rPr>
        <w:t>的</w:t>
      </w:r>
      <w:r>
        <w:t>自主性更强</w:t>
      </w:r>
      <w:r>
        <w:rPr>
          <w:rFonts w:hint="eastAsia"/>
          <w:lang w:eastAsia="zh-CN"/>
        </w:rPr>
        <w:t>，</w:t>
      </w:r>
      <w:r>
        <w:t>以小组为单位进行课</w:t>
      </w:r>
      <w:r>
        <w:rPr>
          <w:rFonts w:hint="eastAsia"/>
          <w:lang w:val="en-US" w:eastAsia="zh-CN"/>
        </w:rPr>
        <w:t>堂</w:t>
      </w:r>
      <w:r>
        <w:t>讨论，模型制作，或者是方案的成型</w:t>
      </w:r>
      <w:r>
        <w:rPr>
          <w:rFonts w:hint="eastAsia"/>
          <w:lang w:eastAsia="zh-CN"/>
        </w:rPr>
        <w:t>。</w:t>
      </w:r>
      <w:r>
        <w:rPr>
          <w:rFonts w:hint="eastAsia"/>
          <w:lang w:val="en-US" w:eastAsia="zh-CN"/>
        </w:rPr>
        <w:t>而且</w:t>
      </w:r>
      <w:r>
        <w:t>我们的课程不会很多，没有那么像国内可能1周都要上好几节，我们的课程相对来说没有那么多，但是呢，需要定期</w:t>
      </w:r>
      <w:r>
        <w:rPr>
          <w:rFonts w:hint="eastAsia"/>
          <w:lang w:eastAsia="zh-CN"/>
        </w:rPr>
        <w:t>地</w:t>
      </w:r>
      <w:r>
        <w:t>进行一些主题汇报</w:t>
      </w:r>
      <w:r>
        <w:rPr>
          <w:rFonts w:hint="eastAsia"/>
          <w:lang w:eastAsia="zh-CN"/>
        </w:rPr>
        <w:t>。</w:t>
      </w:r>
    </w:p>
    <w:p>
      <w:r>
        <w:rPr>
          <w:rFonts w:hint="eastAsia"/>
          <w:lang w:eastAsia="zh-CN"/>
        </w:rPr>
        <w:t>Eva</w:t>
      </w:r>
      <w:r>
        <w:t>(00:23:06): 好的，谢谢你的反馈哈，那接下来我们进入到第二大部分</w:t>
      </w:r>
      <w:r>
        <w:rPr>
          <w:rFonts w:hint="eastAsia"/>
          <w:lang w:eastAsia="zh-CN"/>
        </w:rPr>
        <w:t>，</w:t>
      </w:r>
      <w:r>
        <w:t>关于这个媒介技术在大家在大马留学的过程当中的这个角色和作用。所以我第一个问题想请教一下UKM的小王同学，你在马来西亚留学使用频率最高的五个app是什么？以及你使用这些app的主要动机是什么呢？</w:t>
      </w:r>
    </w:p>
    <w:p>
      <w:r>
        <w:rPr>
          <w:rFonts w:hint="eastAsia"/>
          <w:lang w:eastAsia="zh-CN"/>
        </w:rPr>
        <w:t>小王</w:t>
      </w:r>
      <w:r>
        <w:t>(00:23:40): 第一个主要用的就是微信了</w:t>
      </w:r>
      <w:r>
        <w:rPr>
          <w:rFonts w:hint="eastAsia"/>
          <w:lang w:eastAsia="zh-CN"/>
        </w:rPr>
        <w:t>，</w:t>
      </w:r>
      <w:r>
        <w:t>有一些特大的留学群，留学组织可以交流沟通</w:t>
      </w:r>
      <w:r>
        <w:rPr>
          <w:rFonts w:hint="eastAsia"/>
          <w:lang w:eastAsia="zh-CN"/>
        </w:rPr>
        <w:t>。</w:t>
      </w:r>
      <w:r>
        <w:t>第二个就是google map</w:t>
      </w:r>
      <w:r>
        <w:rPr>
          <w:rFonts w:hint="eastAsia"/>
          <w:lang w:eastAsia="zh-CN"/>
        </w:rPr>
        <w:t>，</w:t>
      </w:r>
      <w:r>
        <w:t>因为我在马来西亚是有车，所以我导航的机会会比较多。国外并没有大众点评这种APP，所以就用google map去找一些饭店之类的。</w:t>
      </w:r>
      <w:r>
        <w:rPr>
          <w:rFonts w:hint="eastAsia"/>
          <w:lang w:val="en-US" w:eastAsia="zh-CN"/>
        </w:rPr>
        <w:t>第三个</w:t>
      </w:r>
      <w:r>
        <w:t>是grab打车</w:t>
      </w:r>
      <w:r>
        <w:rPr>
          <w:rFonts w:hint="eastAsia"/>
          <w:lang w:val="en-US" w:eastAsia="zh-CN"/>
        </w:rPr>
        <w:t>用</w:t>
      </w:r>
      <w:r>
        <w:t>。第四个</w:t>
      </w:r>
      <w:r>
        <w:rPr>
          <w:rFonts w:hint="eastAsia"/>
          <w:lang w:eastAsia="zh-CN"/>
        </w:rPr>
        <w:t>、</w:t>
      </w:r>
      <w:r>
        <w:t>第五个就像</w:t>
      </w:r>
      <w:r>
        <w:rPr>
          <w:rFonts w:hint="eastAsia"/>
          <w:lang w:val="en-US" w:eastAsia="zh-CN"/>
        </w:rPr>
        <w:t>I</w:t>
      </w:r>
      <w:r>
        <w:t>nstagram</w:t>
      </w:r>
      <w:r>
        <w:rPr>
          <w:rFonts w:hint="eastAsia"/>
          <w:lang w:val="en-US" w:eastAsia="zh-CN"/>
        </w:rPr>
        <w:t>和T</w:t>
      </w:r>
      <w:r>
        <w:t>elegram这种</w:t>
      </w:r>
      <w:r>
        <w:rPr>
          <w:rFonts w:hint="eastAsia"/>
          <w:lang w:val="en-US" w:eastAsia="zh-CN"/>
        </w:rPr>
        <w:t>社交</w:t>
      </w:r>
      <w:r>
        <w:t>APP了。这种社交软件跟马来同学</w:t>
      </w:r>
      <w:r>
        <w:rPr>
          <w:rFonts w:hint="eastAsia"/>
          <w:lang w:eastAsia="zh-CN"/>
        </w:rPr>
        <w:t>、</w:t>
      </w:r>
      <w:r>
        <w:t>国外的朋友有</w:t>
      </w:r>
      <w:r>
        <w:rPr>
          <w:rFonts w:hint="eastAsia"/>
          <w:lang w:val="en-US" w:eastAsia="zh-CN"/>
        </w:rPr>
        <w:t>进行</w:t>
      </w:r>
      <w:r>
        <w:t>沟通</w:t>
      </w:r>
      <w:r>
        <w:rPr>
          <w:rFonts w:hint="eastAsia"/>
          <w:lang w:val="en-US" w:eastAsia="zh-CN"/>
        </w:rPr>
        <w:t>以及</w:t>
      </w:r>
      <w:r>
        <w:t>接收小组作业</w:t>
      </w:r>
      <w:r>
        <w:rPr>
          <w:rFonts w:hint="eastAsia"/>
          <w:lang w:val="en-US" w:eastAsia="zh-CN"/>
        </w:rPr>
        <w:t>和</w:t>
      </w:r>
      <w:r>
        <w:t>信息。</w:t>
      </w:r>
    </w:p>
    <w:p>
      <w:pPr>
        <w:rPr>
          <w:rFonts w:hint="eastAsia"/>
          <w:lang w:eastAsia="zh-CN"/>
        </w:rPr>
      </w:pPr>
      <w:r>
        <w:rPr>
          <w:rFonts w:hint="eastAsia"/>
          <w:lang w:eastAsia="zh-CN"/>
        </w:rPr>
        <w:t>Eva</w:t>
      </w:r>
      <w:r>
        <w:t>(00:24:41): 好的，你用社交媒体去跟马来西亚本地的同学，或者说是其他国家的留学生和老师沟通的这种频率高不高，更侧重</w:t>
      </w:r>
      <w:r>
        <w:rPr>
          <w:rFonts w:hint="eastAsia"/>
          <w:lang w:eastAsia="zh-CN"/>
        </w:rPr>
        <w:t>于</w:t>
      </w:r>
      <w:r>
        <w:t>学习方面的这种交流，还是有时在生活上一起玩</w:t>
      </w:r>
      <w:r>
        <w:rPr>
          <w:rFonts w:hint="eastAsia"/>
          <w:lang w:eastAsia="zh-CN"/>
        </w:rPr>
        <w:t>？</w:t>
      </w:r>
    </w:p>
    <w:p>
      <w:r>
        <w:rPr>
          <w:rFonts w:hint="eastAsia"/>
          <w:lang w:eastAsia="zh-CN"/>
        </w:rPr>
        <w:t>小王</w:t>
      </w:r>
      <w:r>
        <w:t>(00:25:05): 会有。我的导师他是个华人，所以</w:t>
      </w:r>
      <w:r>
        <w:rPr>
          <w:rFonts w:hint="eastAsia"/>
          <w:lang w:val="en-US" w:eastAsia="zh-CN"/>
        </w:rPr>
        <w:t>用社交媒体</w:t>
      </w:r>
      <w:r>
        <w:t>沟通会比较多。然后</w:t>
      </w:r>
      <w:r>
        <w:rPr>
          <w:rFonts w:hint="eastAsia"/>
          <w:lang w:val="en-US" w:eastAsia="zh-CN"/>
        </w:rPr>
        <w:t>我</w:t>
      </w:r>
      <w:r>
        <w:t>这边的朋友主要是有一些马来华人</w:t>
      </w:r>
      <w:r>
        <w:rPr>
          <w:rFonts w:hint="eastAsia"/>
          <w:lang w:eastAsia="zh-CN"/>
        </w:rPr>
        <w:t>，</w:t>
      </w:r>
      <w:r>
        <w:t>会交流</w:t>
      </w:r>
      <w:r>
        <w:rPr>
          <w:rFonts w:hint="eastAsia"/>
          <w:lang w:eastAsia="zh-CN"/>
        </w:rPr>
        <w:t>得</w:t>
      </w:r>
      <w:r>
        <w:t>更多</w:t>
      </w:r>
      <w:r>
        <w:rPr>
          <w:rFonts w:hint="eastAsia"/>
          <w:lang w:eastAsia="zh-CN"/>
        </w:rPr>
        <w:t>。</w:t>
      </w:r>
      <w:r>
        <w:t>比如说有生活上的</w:t>
      </w:r>
      <w:r>
        <w:rPr>
          <w:rFonts w:hint="eastAsia"/>
          <w:lang w:eastAsia="zh-CN"/>
        </w:rPr>
        <w:t>，</w:t>
      </w:r>
      <w:r>
        <w:rPr>
          <w:rFonts w:hint="eastAsia"/>
          <w:lang w:val="en-US" w:eastAsia="zh-CN"/>
        </w:rPr>
        <w:t>学习</w:t>
      </w:r>
      <w:r>
        <w:t>方面都会有交流，就是一半一半吧。</w:t>
      </w:r>
    </w:p>
    <w:p>
      <w:r>
        <w:rPr>
          <w:rFonts w:hint="eastAsia"/>
          <w:lang w:eastAsia="zh-CN"/>
        </w:rPr>
        <w:t>Eva</w:t>
      </w:r>
      <w:r>
        <w:t>(00:25:26):那你们一般是用</w:t>
      </w:r>
      <w:r>
        <w:rPr>
          <w:rFonts w:hint="eastAsia"/>
          <w:lang w:val="en-US" w:eastAsia="zh-CN"/>
        </w:rPr>
        <w:t>W</w:t>
      </w:r>
      <w:r>
        <w:t>hatsapp跟他们交流，还是用微信跟他们交流？</w:t>
      </w:r>
    </w:p>
    <w:p>
      <w:r>
        <w:rPr>
          <w:rFonts w:hint="eastAsia"/>
          <w:lang w:eastAsia="zh-CN"/>
        </w:rPr>
        <w:t>小王</w:t>
      </w:r>
      <w:r>
        <w:t>(00:25:28): 用</w:t>
      </w:r>
      <w:r>
        <w:rPr>
          <w:rFonts w:hint="eastAsia"/>
          <w:lang w:val="en-US" w:eastAsia="zh-CN"/>
        </w:rPr>
        <w:t>I</w:t>
      </w:r>
      <w:r>
        <w:t>nstagram还有</w:t>
      </w:r>
      <w:r>
        <w:rPr>
          <w:rFonts w:hint="eastAsia"/>
          <w:lang w:val="en-US" w:eastAsia="zh-CN"/>
        </w:rPr>
        <w:t>T</w:t>
      </w:r>
      <w:r>
        <w:t>elegram跟</w:t>
      </w:r>
      <w:r>
        <w:rPr>
          <w:rFonts w:hint="eastAsia"/>
          <w:lang w:val="en-US" w:eastAsia="zh-CN"/>
        </w:rPr>
        <w:t>朋友</w:t>
      </w:r>
      <w:r>
        <w:t>交流</w:t>
      </w:r>
      <w:r>
        <w:rPr>
          <w:rFonts w:hint="eastAsia"/>
          <w:lang w:eastAsia="zh-CN"/>
        </w:rPr>
        <w:t>，</w:t>
      </w:r>
      <w:r>
        <w:rPr>
          <w:rFonts w:hint="eastAsia"/>
          <w:lang w:val="en-US" w:eastAsia="zh-CN"/>
        </w:rPr>
        <w:t>跟导师用whatsapp多一些</w:t>
      </w:r>
      <w:r>
        <w:t>。</w:t>
      </w:r>
    </w:p>
    <w:p>
      <w:r>
        <w:rPr>
          <w:rFonts w:hint="eastAsia"/>
          <w:lang w:eastAsia="zh-CN"/>
        </w:rPr>
        <w:t>Eva</w:t>
      </w:r>
      <w:r>
        <w:t>(00:25:52): 我之前有采访一些本科同学，他们有这样的一个困惑，就是有时候跟导师用</w:t>
      </w:r>
      <w:r>
        <w:rPr>
          <w:rFonts w:hint="eastAsia"/>
          <w:lang w:val="en-US" w:eastAsia="zh-CN"/>
        </w:rPr>
        <w:t>Whatsapp</w:t>
      </w:r>
      <w:r>
        <w:t>发信息，他要么就是好久才回，要么就是看到了也不回，你在沟通的时候有这种困惑吗？</w:t>
      </w:r>
    </w:p>
    <w:p>
      <w:pPr>
        <w:rPr>
          <w:rFonts w:hint="eastAsia" w:eastAsia="宋体"/>
          <w:lang w:eastAsia="zh-CN"/>
        </w:rPr>
      </w:pPr>
      <w:r>
        <w:rPr>
          <w:rFonts w:hint="eastAsia"/>
          <w:lang w:eastAsia="zh-CN"/>
        </w:rPr>
        <w:t>小王</w:t>
      </w:r>
      <w:r>
        <w:t>(00:26:11): 没有</w:t>
      </w:r>
      <w:r>
        <w:rPr>
          <w:rFonts w:hint="eastAsia"/>
          <w:lang w:eastAsia="zh-CN"/>
        </w:rPr>
        <w:t>，</w:t>
      </w:r>
      <w:r>
        <w:t>因为我跟导师交流很多，也一起线下吃过饭。甚至昨天晚上11点他还让我给他改一些文件之类的</w:t>
      </w:r>
      <w:r>
        <w:rPr>
          <w:rFonts w:hint="eastAsia"/>
          <w:lang w:eastAsia="zh-CN"/>
        </w:rPr>
        <w:t>，</w:t>
      </w:r>
      <w:r>
        <w:t>给他干活哈</w:t>
      </w:r>
      <w:r>
        <w:rPr>
          <w:rFonts w:hint="eastAsia"/>
          <w:lang w:eastAsia="zh-CN"/>
        </w:rPr>
        <w:t>。</w:t>
      </w:r>
      <w:r>
        <w:t>所以很少有已读不回或者说很久才回</w:t>
      </w:r>
      <w:r>
        <w:rPr>
          <w:rFonts w:hint="eastAsia"/>
          <w:lang w:eastAsia="zh-CN"/>
        </w:rPr>
        <w:t>。</w:t>
      </w:r>
    </w:p>
    <w:p>
      <w:r>
        <w:rPr>
          <w:rFonts w:hint="eastAsia"/>
          <w:lang w:eastAsia="zh-CN"/>
        </w:rPr>
        <w:t>Eva</w:t>
      </w:r>
      <w:r>
        <w:t>(00:26:44): 好的，谢谢！那我想问一下</w:t>
      </w:r>
      <w:r>
        <w:rPr>
          <w:rFonts w:hint="eastAsia"/>
          <w:lang w:val="en-US" w:eastAsia="zh-CN"/>
        </w:rPr>
        <w:t>Su</w:t>
      </w:r>
      <w:r>
        <w:t>n</w:t>
      </w:r>
      <w:r>
        <w:rPr>
          <w:rFonts w:hint="eastAsia"/>
          <w:lang w:val="en-US" w:eastAsia="zh-CN"/>
        </w:rPr>
        <w:t>,</w:t>
      </w:r>
      <w:r>
        <w:t>你使用频率最高的五个app是什么？</w:t>
      </w:r>
    </w:p>
    <w:p>
      <w:pPr>
        <w:rPr>
          <w:rFonts w:hint="eastAsia"/>
          <w:lang w:val="en-US" w:eastAsia="zh-CN"/>
        </w:rPr>
      </w:pPr>
      <w:r>
        <w:t>Sun(00:26:54): 使用频率最高</w:t>
      </w:r>
      <w:r>
        <w:rPr>
          <w:rFonts w:hint="eastAsia"/>
          <w:lang w:val="en-US" w:eastAsia="zh-CN"/>
        </w:rPr>
        <w:t>的</w:t>
      </w:r>
      <w:r>
        <w:t>国内app是微信</w:t>
      </w:r>
      <w:r>
        <w:rPr>
          <w:rFonts w:hint="eastAsia"/>
          <w:lang w:val="en-US" w:eastAsia="zh-CN"/>
        </w:rPr>
        <w:t>和</w:t>
      </w:r>
      <w:r>
        <w:t>小红书。微信主要是跟国内的家人，朋友进行生活上的</w:t>
      </w:r>
      <w:r>
        <w:rPr>
          <w:rFonts w:hint="eastAsia"/>
          <w:lang w:eastAsia="zh-CN"/>
        </w:rPr>
        <w:t>聊天</w:t>
      </w:r>
      <w:r>
        <w:t>，小红书是一个很好的</w:t>
      </w:r>
      <w:r>
        <w:rPr>
          <w:rFonts w:hint="eastAsia"/>
          <w:lang w:val="en-US" w:eastAsia="zh-CN"/>
        </w:rPr>
        <w:t>软件，</w:t>
      </w:r>
      <w:r>
        <w:t>我在马来西亚这边出行，旅游，购物，美食</w:t>
      </w:r>
      <w:r>
        <w:rPr>
          <w:rFonts w:hint="eastAsia"/>
          <w:lang w:val="en-US" w:eastAsia="zh-CN"/>
        </w:rPr>
        <w:t>都是靠小红书。</w:t>
      </w:r>
      <w:r>
        <w:t>whatsapp是用于跟这边的国际留学生沟通的方式，因为他们没有wechat。再就是grab，这边出行的一个主要app工具，还有</w:t>
      </w:r>
      <w:r>
        <w:rPr>
          <w:rFonts w:hint="eastAsia"/>
          <w:lang w:val="en-US" w:eastAsia="zh-CN"/>
        </w:rPr>
        <w:t>常用于</w:t>
      </w:r>
      <w:r>
        <w:t>付款的</w:t>
      </w:r>
      <w:r>
        <w:rPr>
          <w:rFonts w:hint="eastAsia"/>
          <w:lang w:val="en-US" w:eastAsia="zh-CN"/>
        </w:rPr>
        <w:t>Touchgo。</w:t>
      </w:r>
    </w:p>
    <w:p>
      <w:r>
        <w:rPr>
          <w:rFonts w:hint="eastAsia"/>
          <w:lang w:eastAsia="zh-CN"/>
        </w:rPr>
        <w:t>Eva</w:t>
      </w:r>
      <w:r>
        <w:t>(00:28:00): 好的，像</w:t>
      </w:r>
      <w:r>
        <w:rPr>
          <w:rFonts w:hint="eastAsia"/>
          <w:lang w:eastAsia="zh-CN"/>
        </w:rPr>
        <w:t>你在</w:t>
      </w:r>
      <w:r>
        <w:t>这边学习跟国内家人朋友沟通的频率高不高，会每天都进行沟通吗？还是说隔段时间才沟通？</w:t>
      </w:r>
    </w:p>
    <w:p>
      <w:r>
        <w:t>Sun(00:28:14): 基本有事的时候会沟通</w:t>
      </w:r>
      <w:r>
        <w:rPr>
          <w:rFonts w:hint="eastAsia"/>
          <w:lang w:eastAsia="zh-CN"/>
        </w:rPr>
        <w:t>，</w:t>
      </w:r>
      <w:r>
        <w:t>还有</w:t>
      </w:r>
      <w:r>
        <w:rPr>
          <w:rFonts w:hint="eastAsia"/>
          <w:lang w:val="en-US" w:eastAsia="zh-CN"/>
        </w:rPr>
        <w:t>在</w:t>
      </w:r>
      <w:r>
        <w:t>生活或者学习当中遇到事了会找朋友们倾诉一下</w:t>
      </w:r>
      <w:r>
        <w:rPr>
          <w:rFonts w:hint="eastAsia"/>
          <w:lang w:eastAsia="zh-CN"/>
        </w:rPr>
        <w:t>。</w:t>
      </w:r>
      <w:r>
        <w:t>跟家里边的沟通频率可能也就是一周两次，因为家人对我比较放心，联系</w:t>
      </w:r>
      <w:r>
        <w:rPr>
          <w:rFonts w:hint="eastAsia"/>
          <w:lang w:eastAsia="zh-CN"/>
        </w:rPr>
        <w:t>得</w:t>
      </w:r>
      <w:r>
        <w:t>不会太多。</w:t>
      </w:r>
    </w:p>
    <w:p>
      <w:r>
        <w:rPr>
          <w:rFonts w:hint="eastAsia"/>
          <w:lang w:eastAsia="zh-CN"/>
        </w:rPr>
        <w:t>Eva</w:t>
      </w:r>
      <w:r>
        <w:t>(00:28:44): 好的，谢谢！</w:t>
      </w:r>
    </w:p>
    <w:p>
      <w:r>
        <w:rPr>
          <w:rFonts w:hint="eastAsia"/>
          <w:lang w:eastAsia="zh-CN"/>
        </w:rPr>
        <w:t>Eva</w:t>
      </w:r>
      <w:r>
        <w:t>(00:28:46): 那接下来是kevin</w:t>
      </w:r>
      <w:r>
        <w:rPr>
          <w:rFonts w:hint="eastAsia"/>
          <w:lang w:eastAsia="zh-CN"/>
        </w:rPr>
        <w:t>，</w:t>
      </w:r>
      <w:r>
        <w:t>你在马来西亚使用频率最高的五个app是什么呢？</w:t>
      </w:r>
    </w:p>
    <w:p>
      <w:r>
        <w:rPr>
          <w:rFonts w:hint="eastAsia"/>
          <w:lang w:eastAsia="zh-CN"/>
        </w:rPr>
        <w:t>Kevin</w:t>
      </w:r>
      <w:r>
        <w:t>(00:28:52): 我是微信，whatsapp</w:t>
      </w:r>
      <w:r>
        <w:rPr>
          <w:rFonts w:hint="eastAsia"/>
          <w:lang w:eastAsia="zh-CN"/>
        </w:rPr>
        <w:t>，</w:t>
      </w:r>
      <w:r>
        <w:t>instagram</w:t>
      </w:r>
      <w:r>
        <w:rPr>
          <w:rFonts w:hint="eastAsia"/>
          <w:lang w:eastAsia="zh-CN"/>
        </w:rPr>
        <w:t>，</w:t>
      </w:r>
      <w:r>
        <w:t>小红书</w:t>
      </w:r>
      <w:r>
        <w:rPr>
          <w:rFonts w:hint="eastAsia"/>
          <w:lang w:eastAsia="zh-CN"/>
        </w:rPr>
        <w:t>，</w:t>
      </w:r>
      <w:r>
        <w:t>还有Forever。</w:t>
      </w:r>
    </w:p>
    <w:p>
      <w:r>
        <w:rPr>
          <w:rFonts w:hint="eastAsia"/>
          <w:lang w:eastAsia="zh-CN"/>
        </w:rPr>
        <w:t>Eva</w:t>
      </w:r>
      <w:r>
        <w:t>(00:29:02): 那你用社交媒体跟马来西亚本地的同学，还有其他国家的留学生和老师沟通多不多？</w:t>
      </w:r>
    </w:p>
    <w:p>
      <w:r>
        <w:rPr>
          <w:rFonts w:hint="eastAsia"/>
          <w:lang w:eastAsia="zh-CN"/>
        </w:rPr>
        <w:t>Kevin</w:t>
      </w:r>
      <w:r>
        <w:t>(00:29:10): 比较多，因为我的朋友</w:t>
      </w:r>
      <w:r>
        <w:rPr>
          <w:rFonts w:hint="eastAsia"/>
          <w:lang w:val="en-US" w:eastAsia="zh-CN"/>
        </w:rPr>
        <w:t>很多是马来人。</w:t>
      </w:r>
      <w:r>
        <w:t>我们班</w:t>
      </w:r>
      <w:r>
        <w:rPr>
          <w:rFonts w:hint="eastAsia"/>
          <w:lang w:val="en-US" w:eastAsia="zh-CN"/>
        </w:rPr>
        <w:t>中国人很少，</w:t>
      </w:r>
      <w:r>
        <w:t>只有四个</w:t>
      </w:r>
      <w:r>
        <w:rPr>
          <w:rFonts w:hint="eastAsia"/>
          <w:lang w:eastAsia="zh-CN"/>
        </w:rPr>
        <w:t>。</w:t>
      </w:r>
      <w:r>
        <w:t>我朋友有日本人，马来西亚人</w:t>
      </w:r>
      <w:r>
        <w:rPr>
          <w:rFonts w:hint="eastAsia"/>
          <w:lang w:val="en-US" w:eastAsia="zh-CN"/>
        </w:rPr>
        <w:t>和其他国家的人，</w:t>
      </w:r>
      <w:r>
        <w:t>而且很多是有共同兴趣爱好的。因为我们有共同兴趣爱好，所以我们认识到了一起</w:t>
      </w:r>
      <w:r>
        <w:rPr>
          <w:rFonts w:hint="eastAsia"/>
          <w:lang w:eastAsia="zh-CN"/>
        </w:rPr>
        <w:t>，</w:t>
      </w:r>
      <w:r>
        <w:t>所以沟通</w:t>
      </w:r>
      <w:r>
        <w:rPr>
          <w:rFonts w:hint="eastAsia"/>
          <w:lang w:eastAsia="zh-CN"/>
        </w:rPr>
        <w:t>得</w:t>
      </w:r>
      <w:r>
        <w:t>也比较多。</w:t>
      </w:r>
    </w:p>
    <w:p>
      <w:pPr>
        <w:rPr>
          <w:rFonts w:hint="eastAsia" w:eastAsia="宋体"/>
          <w:lang w:eastAsia="zh-CN"/>
        </w:rPr>
      </w:pPr>
      <w:r>
        <w:rPr>
          <w:rFonts w:hint="eastAsia"/>
          <w:lang w:eastAsia="zh-CN"/>
        </w:rPr>
        <w:t>Eva</w:t>
      </w:r>
      <w:r>
        <w:t>(00:29:42): 那你们一般都是用whatsapp和</w:t>
      </w:r>
      <w:r>
        <w:rPr>
          <w:rFonts w:hint="eastAsia"/>
          <w:lang w:val="en-US" w:eastAsia="zh-CN"/>
        </w:rPr>
        <w:t>Instagram</w:t>
      </w:r>
      <w:r>
        <w:t>去做互动</w:t>
      </w:r>
      <w:r>
        <w:rPr>
          <w:rFonts w:hint="eastAsia"/>
          <w:lang w:val="en-US" w:eastAsia="zh-CN"/>
        </w:rPr>
        <w:t>吗</w:t>
      </w:r>
      <w:r>
        <w:rPr>
          <w:rFonts w:hint="eastAsia"/>
          <w:lang w:eastAsia="zh-CN"/>
        </w:rPr>
        <w:t>？</w:t>
      </w:r>
    </w:p>
    <w:p>
      <w:r>
        <w:rPr>
          <w:rFonts w:hint="eastAsia"/>
          <w:lang w:eastAsia="zh-CN"/>
        </w:rPr>
        <w:t>Kevin</w:t>
      </w:r>
      <w:r>
        <w:t>(00:29:50):</w:t>
      </w:r>
      <w:r>
        <w:rPr>
          <w:rFonts w:hint="eastAsia"/>
          <w:lang w:val="en-US" w:eastAsia="zh-CN"/>
        </w:rPr>
        <w:t>Instagram</w:t>
      </w:r>
      <w:r>
        <w:t>会更多。</w:t>
      </w:r>
    </w:p>
    <w:p>
      <w:r>
        <w:rPr>
          <w:rFonts w:hint="eastAsia"/>
          <w:lang w:eastAsia="zh-CN"/>
        </w:rPr>
        <w:t>Eva</w:t>
      </w:r>
      <w:r>
        <w:t>(00:29:51): 那你平时在</w:t>
      </w:r>
      <w:r>
        <w:rPr>
          <w:rFonts w:hint="eastAsia"/>
          <w:lang w:val="en-US" w:eastAsia="zh-CN"/>
        </w:rPr>
        <w:t>Instagram</w:t>
      </w:r>
      <w:r>
        <w:t>上面post更新频率应该也很高吧？</w:t>
      </w:r>
    </w:p>
    <w:p>
      <w:pPr>
        <w:rPr>
          <w:rFonts w:hint="eastAsia" w:eastAsia="宋体"/>
          <w:lang w:eastAsia="zh-CN"/>
        </w:rPr>
      </w:pPr>
      <w:r>
        <w:rPr>
          <w:rFonts w:hint="eastAsia"/>
          <w:lang w:eastAsia="zh-CN"/>
        </w:rPr>
        <w:t>Kevin</w:t>
      </w:r>
      <w:r>
        <w:t>(00:30:01): 对，因为我业余有在做摄影</w:t>
      </w:r>
      <w:r>
        <w:rPr>
          <w:rFonts w:hint="eastAsia"/>
          <w:lang w:eastAsia="zh-CN"/>
        </w:rPr>
        <w:t>，</w:t>
      </w:r>
      <w:r>
        <w:rPr>
          <w:rFonts w:hint="eastAsia"/>
          <w:lang w:val="en-US" w:eastAsia="zh-CN"/>
        </w:rPr>
        <w:t>经常通过</w:t>
      </w:r>
      <w:r>
        <w:t>instagram</w:t>
      </w:r>
      <w:r>
        <w:rPr>
          <w:rFonts w:hint="eastAsia"/>
          <w:lang w:val="en-US" w:eastAsia="zh-CN"/>
        </w:rPr>
        <w:t>去宣传</w:t>
      </w:r>
      <w:r>
        <w:t>。所以</w:t>
      </w:r>
      <w:r>
        <w:rPr>
          <w:rFonts w:hint="eastAsia"/>
          <w:lang w:val="en-US" w:eastAsia="zh-CN"/>
        </w:rPr>
        <w:t>通过instagram和</w:t>
      </w:r>
      <w:r>
        <w:t>摄影</w:t>
      </w:r>
      <w:r>
        <w:rPr>
          <w:rFonts w:hint="eastAsia"/>
          <w:lang w:val="en-US" w:eastAsia="zh-CN"/>
        </w:rPr>
        <w:t>在这边</w:t>
      </w:r>
      <w:r>
        <w:t>认识了</w:t>
      </w:r>
      <w:r>
        <w:rPr>
          <w:rFonts w:hint="eastAsia"/>
          <w:lang w:val="en-US" w:eastAsia="zh-CN"/>
        </w:rPr>
        <w:t>很多</w:t>
      </w:r>
      <w:r>
        <w:t>新的朋友</w:t>
      </w:r>
      <w:r>
        <w:rPr>
          <w:rFonts w:hint="eastAsia"/>
          <w:lang w:eastAsia="zh-CN"/>
        </w:rPr>
        <w:t>。</w:t>
      </w:r>
    </w:p>
    <w:p>
      <w:r>
        <w:rPr>
          <w:rFonts w:hint="eastAsia"/>
          <w:lang w:eastAsia="zh-CN"/>
        </w:rPr>
        <w:t>Eva</w:t>
      </w:r>
      <w:r>
        <w:t>(00:30:14): 那真是太棒了！</w:t>
      </w:r>
    </w:p>
    <w:p>
      <w:r>
        <w:rPr>
          <w:rFonts w:hint="eastAsia"/>
          <w:lang w:eastAsia="zh-CN"/>
        </w:rPr>
        <w:t>Kevin</w:t>
      </w:r>
      <w:r>
        <w:t>(00:30:14): 对。谢谢。</w:t>
      </w:r>
    </w:p>
    <w:p>
      <w:pPr>
        <w:rPr>
          <w:rFonts w:hint="eastAsia"/>
          <w:lang w:eastAsia="zh-CN"/>
        </w:rPr>
      </w:pPr>
      <w:r>
        <w:rPr>
          <w:rFonts w:hint="eastAsia"/>
          <w:lang w:eastAsia="zh-CN"/>
        </w:rPr>
        <w:t>Eva</w:t>
      </w:r>
      <w:r>
        <w:t>(00:30:17): 像你平时跟家人沟通的话，一般就用wechat了。那你有学习上的困惑，会跟国内的家人或朋友沟通吗？还是说</w:t>
      </w:r>
      <w:r>
        <w:rPr>
          <w:rFonts w:hint="eastAsia"/>
          <w:lang w:val="en-US" w:eastAsia="zh-CN"/>
        </w:rPr>
        <w:t>只分享</w:t>
      </w:r>
      <w:r>
        <w:t>生活上的一些故事，或者说心理上的一些压力</w:t>
      </w:r>
      <w:r>
        <w:rPr>
          <w:rFonts w:hint="eastAsia"/>
          <w:lang w:eastAsia="zh-CN"/>
        </w:rPr>
        <w:t>？</w:t>
      </w:r>
    </w:p>
    <w:p>
      <w:r>
        <w:rPr>
          <w:rFonts w:hint="eastAsia"/>
          <w:lang w:eastAsia="zh-CN"/>
        </w:rPr>
        <w:t>Kevin</w:t>
      </w:r>
      <w:r>
        <w:t xml:space="preserve">(00:30:32): </w:t>
      </w:r>
      <w:r>
        <w:rPr>
          <w:rFonts w:hint="eastAsia"/>
          <w:lang w:val="en-US" w:eastAsia="zh-CN"/>
        </w:rPr>
        <w:t>对，其实我心里</w:t>
      </w:r>
      <w:r>
        <w:t>上的压力</w:t>
      </w:r>
      <w:r>
        <w:rPr>
          <w:rFonts w:hint="eastAsia"/>
          <w:lang w:val="en-US" w:eastAsia="zh-CN"/>
        </w:rPr>
        <w:t>反而</w:t>
      </w:r>
      <w:r>
        <w:t>不大，</w:t>
      </w:r>
      <w:r>
        <w:rPr>
          <w:rFonts w:hint="eastAsia"/>
          <w:lang w:val="en-US" w:eastAsia="zh-CN"/>
        </w:rPr>
        <w:t>也不</w:t>
      </w:r>
      <w:r>
        <w:t>会去分享</w:t>
      </w:r>
      <w:r>
        <w:rPr>
          <w:rFonts w:hint="eastAsia"/>
          <w:lang w:eastAsia="zh-CN"/>
        </w:rPr>
        <w:t>。</w:t>
      </w:r>
      <w:r>
        <w:t>如果是学习上面遇到一些问题，或者说是包括未来规划，需要商量的时候才会</w:t>
      </w:r>
      <w:r>
        <w:rPr>
          <w:rFonts w:hint="eastAsia"/>
          <w:lang w:val="en-US" w:eastAsia="zh-CN"/>
        </w:rPr>
        <w:t>联系家人</w:t>
      </w:r>
      <w:r>
        <w:t>。</w:t>
      </w:r>
    </w:p>
    <w:p>
      <w:r>
        <w:rPr>
          <w:rFonts w:hint="eastAsia"/>
          <w:lang w:eastAsia="zh-CN"/>
        </w:rPr>
        <w:t>Eva</w:t>
      </w:r>
      <w:r>
        <w:t xml:space="preserve">(00:30:46): </w:t>
      </w:r>
      <w:r>
        <w:rPr>
          <w:rFonts w:hint="eastAsia"/>
          <w:lang w:val="en-US" w:eastAsia="zh-CN"/>
        </w:rPr>
        <w:t>好嘞。小孙，</w:t>
      </w:r>
      <w:r>
        <w:t>你在马来西亚留学使用频率最高的五个app是哪些？</w:t>
      </w:r>
    </w:p>
    <w:p>
      <w:r>
        <w:rPr>
          <w:rFonts w:hint="eastAsia"/>
          <w:lang w:eastAsia="zh-CN"/>
        </w:rPr>
        <w:t>小孙</w:t>
      </w:r>
      <w:r>
        <w:t>(00:30:57):微信</w:t>
      </w:r>
      <w:r>
        <w:rPr>
          <w:rFonts w:hint="eastAsia"/>
          <w:lang w:eastAsia="zh-CN"/>
        </w:rPr>
        <w:t>，</w:t>
      </w:r>
      <w:r>
        <w:t>抖音</w:t>
      </w:r>
      <w:r>
        <w:rPr>
          <w:rFonts w:hint="eastAsia"/>
          <w:lang w:eastAsia="zh-CN"/>
        </w:rPr>
        <w:t>，</w:t>
      </w:r>
      <w:r>
        <w:t>欧路词典</w:t>
      </w:r>
      <w:r>
        <w:rPr>
          <w:rFonts w:hint="eastAsia"/>
          <w:lang w:eastAsia="zh-CN"/>
        </w:rPr>
        <w:t>，</w:t>
      </w:r>
      <w:r>
        <w:t>whats</w:t>
      </w:r>
      <w:r>
        <w:rPr>
          <w:rFonts w:hint="eastAsia"/>
          <w:lang w:val="en-US" w:eastAsia="zh-CN"/>
        </w:rPr>
        <w:t>ap</w:t>
      </w:r>
      <w:r>
        <w:t>p和gra</w:t>
      </w:r>
      <w:r>
        <w:rPr>
          <w:rFonts w:hint="eastAsia"/>
          <w:lang w:val="en-US" w:eastAsia="zh-CN"/>
        </w:rPr>
        <w:t>b。日常学习背单词和作业上的陌生单词都会用</w:t>
      </w:r>
      <w:r>
        <w:t>欧路词典</w:t>
      </w:r>
      <w:r>
        <w:rPr>
          <w:rFonts w:hint="eastAsia"/>
          <w:lang w:val="en-US" w:eastAsia="zh-CN"/>
        </w:rPr>
        <w:t>去查询。</w:t>
      </w:r>
      <w:r>
        <w:t>跟</w:t>
      </w:r>
      <w:r>
        <w:rPr>
          <w:rFonts w:hint="eastAsia"/>
          <w:lang w:val="en-US" w:eastAsia="zh-CN"/>
        </w:rPr>
        <w:t>华人和</w:t>
      </w:r>
      <w:r>
        <w:t>一些其他的国际学生沟通</w:t>
      </w:r>
      <w:r>
        <w:rPr>
          <w:rFonts w:hint="eastAsia"/>
          <w:lang w:val="en-US" w:eastAsia="zh-CN"/>
        </w:rPr>
        <w:t>一般是用</w:t>
      </w:r>
      <w:r>
        <w:t>whats</w:t>
      </w:r>
      <w:r>
        <w:rPr>
          <w:rFonts w:hint="eastAsia"/>
          <w:lang w:val="en-US" w:eastAsia="zh-CN"/>
        </w:rPr>
        <w:t>ap</w:t>
      </w:r>
      <w:r>
        <w:t>p</w:t>
      </w:r>
      <w:r>
        <w:rPr>
          <w:rFonts w:hint="eastAsia"/>
          <w:lang w:eastAsia="zh-CN"/>
        </w:rPr>
        <w:t>，</w:t>
      </w:r>
      <w:r>
        <w:rPr>
          <w:rFonts w:hint="eastAsia"/>
          <w:lang w:val="en-US" w:eastAsia="zh-CN"/>
        </w:rPr>
        <w:t>不过跟马来西亚</w:t>
      </w:r>
      <w:r>
        <w:t>华人用微信也可以联系到。抖音主要是</w:t>
      </w:r>
      <w:r>
        <w:rPr>
          <w:rFonts w:hint="eastAsia"/>
          <w:lang w:val="en-US" w:eastAsia="zh-CN"/>
        </w:rPr>
        <w:t>用于</w:t>
      </w:r>
      <w:r>
        <w:t>自己娱乐，生活</w:t>
      </w:r>
      <w:r>
        <w:rPr>
          <w:rFonts w:hint="eastAsia"/>
          <w:lang w:val="en-US" w:eastAsia="zh-CN"/>
        </w:rPr>
        <w:t>和</w:t>
      </w:r>
      <w:r>
        <w:t>创业</w:t>
      </w:r>
      <w:r>
        <w:rPr>
          <w:rFonts w:hint="eastAsia"/>
          <w:lang w:val="en-US" w:eastAsia="zh-CN"/>
        </w:rPr>
        <w:t>推广。</w:t>
      </w:r>
    </w:p>
    <w:p>
      <w:r>
        <w:rPr>
          <w:rFonts w:hint="eastAsia"/>
          <w:lang w:eastAsia="zh-CN"/>
        </w:rPr>
        <w:t>Eva</w:t>
      </w:r>
      <w:r>
        <w:t>(00:31:51): 哇，</w:t>
      </w:r>
      <w:r>
        <w:rPr>
          <w:rFonts w:hint="eastAsia"/>
          <w:lang w:val="en-US" w:eastAsia="zh-CN"/>
        </w:rPr>
        <w:t>你们</w:t>
      </w:r>
      <w:r>
        <w:t>两个人都有利用社交媒体平台去进行自己的创业推广和流量推广，太棒了你们！小孙</w:t>
      </w:r>
      <w:r>
        <w:rPr>
          <w:rFonts w:hint="eastAsia"/>
          <w:lang w:eastAsia="zh-CN"/>
        </w:rPr>
        <w:t>，</w:t>
      </w:r>
      <w:r>
        <w:t>我还想问一下，你用这个社交媒体跟家人沟通频率高不高，更侧重</w:t>
      </w:r>
      <w:r>
        <w:rPr>
          <w:rFonts w:hint="eastAsia"/>
          <w:lang w:eastAsia="zh-CN"/>
        </w:rPr>
        <w:t>于</w:t>
      </w:r>
      <w:r>
        <w:t>哪方面的这种沟通呢？</w:t>
      </w:r>
    </w:p>
    <w:p>
      <w:r>
        <w:rPr>
          <w:rFonts w:hint="eastAsia"/>
          <w:lang w:eastAsia="zh-CN"/>
        </w:rPr>
        <w:t>小孙</w:t>
      </w:r>
      <w:r>
        <w:t>(00:32:15): 高的，如果是跟国内</w:t>
      </w:r>
      <w:r>
        <w:rPr>
          <w:rFonts w:hint="eastAsia"/>
          <w:lang w:val="en-US" w:eastAsia="zh-CN"/>
        </w:rPr>
        <w:t>家人联系，一般都是微信群沟通，</w:t>
      </w:r>
      <w:r>
        <w:t>像我出去玩</w:t>
      </w:r>
      <w:r>
        <w:rPr>
          <w:rFonts w:hint="eastAsia"/>
          <w:lang w:eastAsia="zh-CN"/>
        </w:rPr>
        <w:t>，</w:t>
      </w:r>
      <w:r>
        <w:t>去旅游，我就会</w:t>
      </w:r>
      <w:r>
        <w:rPr>
          <w:rFonts w:hint="eastAsia"/>
          <w:lang w:val="en-US" w:eastAsia="zh-CN"/>
        </w:rPr>
        <w:t>分享</w:t>
      </w:r>
      <w:r>
        <w:t>一些照片到家</w:t>
      </w:r>
      <w:r>
        <w:rPr>
          <w:rFonts w:hint="eastAsia"/>
          <w:lang w:val="en-US" w:eastAsia="zh-CN"/>
        </w:rPr>
        <w:t>人</w:t>
      </w:r>
      <w:r>
        <w:t>群。他们也都会回复我，频率还是相当高的，有时候给爸爸妈妈打视频，倾诉一些生活上遇到的问题也是会有的。</w:t>
      </w:r>
    </w:p>
    <w:p>
      <w:r>
        <w:rPr>
          <w:rFonts w:hint="eastAsia"/>
          <w:lang w:eastAsia="zh-CN"/>
        </w:rPr>
        <w:t>Eva</w:t>
      </w:r>
      <w:r>
        <w:t>(00:32:40): 好的，最后请我们小霍来说说你在大马留学使用频率最高的五个app是什么呢？</w:t>
      </w:r>
    </w:p>
    <w:p>
      <w:pPr>
        <w:rPr>
          <w:rFonts w:hint="default" w:eastAsia="宋体"/>
          <w:lang w:val="en-US" w:eastAsia="zh-CN"/>
        </w:rPr>
      </w:pPr>
      <w:r>
        <w:rPr>
          <w:rFonts w:hint="eastAsia"/>
          <w:lang w:eastAsia="zh-CN"/>
        </w:rPr>
        <w:t>小霍</w:t>
      </w:r>
      <w:r>
        <w:t>(00:32:50): 小红书</w:t>
      </w:r>
      <w:r>
        <w:rPr>
          <w:rFonts w:hint="eastAsia"/>
          <w:lang w:eastAsia="zh-CN"/>
        </w:rPr>
        <w:t>，</w:t>
      </w:r>
      <w:r>
        <w:t>微信</w:t>
      </w:r>
      <w:r>
        <w:rPr>
          <w:rFonts w:hint="eastAsia"/>
          <w:lang w:eastAsia="zh-CN"/>
        </w:rPr>
        <w:t>，</w:t>
      </w:r>
      <w:r>
        <w:t>谷歌地图</w:t>
      </w:r>
      <w:r>
        <w:rPr>
          <w:rFonts w:hint="eastAsia"/>
          <w:lang w:eastAsia="zh-CN"/>
        </w:rPr>
        <w:t>，</w:t>
      </w:r>
      <w:r>
        <w:rPr>
          <w:rFonts w:hint="eastAsia"/>
          <w:lang w:val="en-US" w:eastAsia="zh-CN"/>
        </w:rPr>
        <w:t>Touchgo,</w:t>
      </w:r>
      <w:r>
        <w:t>Grab</w:t>
      </w:r>
      <w:r>
        <w:rPr>
          <w:rFonts w:hint="eastAsia"/>
          <w:lang w:eastAsia="zh-CN"/>
        </w:rPr>
        <w:t>。</w:t>
      </w:r>
      <w:r>
        <w:t xml:space="preserve"> grab用来打车，</w:t>
      </w:r>
      <w:r>
        <w:rPr>
          <w:rFonts w:hint="eastAsia"/>
          <w:lang w:eastAsia="zh-CN"/>
        </w:rPr>
        <w:t>，</w:t>
      </w:r>
      <w:r>
        <w:rPr>
          <w:rFonts w:hint="eastAsia"/>
          <w:lang w:val="en-US" w:eastAsia="zh-CN"/>
        </w:rPr>
        <w:t>Touchgo</w:t>
      </w:r>
      <w:r>
        <w:t>用来付款， googlema</w:t>
      </w:r>
      <w:r>
        <w:rPr>
          <w:rFonts w:hint="eastAsia"/>
          <w:lang w:val="en-US" w:eastAsia="zh-CN"/>
        </w:rPr>
        <w:t>p</w:t>
      </w:r>
      <w:r>
        <w:t>防止迷路。小红书</w:t>
      </w:r>
      <w:r>
        <w:rPr>
          <w:rFonts w:hint="eastAsia"/>
          <w:lang w:val="en-US" w:eastAsia="zh-CN"/>
        </w:rPr>
        <w:t>用来查询吃喝玩乐信息</w:t>
      </w:r>
      <w:r>
        <w:rPr>
          <w:rFonts w:hint="eastAsia"/>
          <w:lang w:eastAsia="zh-CN"/>
        </w:rPr>
        <w:t>。</w:t>
      </w:r>
      <w:r>
        <w:t>微信就是跟国内的朋友</w:t>
      </w:r>
      <w:r>
        <w:rPr>
          <w:rFonts w:hint="eastAsia"/>
          <w:lang w:val="en-US" w:eastAsia="zh-CN"/>
        </w:rPr>
        <w:t>和</w:t>
      </w:r>
      <w:r>
        <w:t>家人联络。</w:t>
      </w:r>
    </w:p>
    <w:p>
      <w:pPr>
        <w:rPr>
          <w:rFonts w:hint="eastAsia" w:eastAsia="宋体"/>
          <w:lang w:eastAsia="zh-CN"/>
        </w:rPr>
      </w:pPr>
      <w:r>
        <w:rPr>
          <w:rFonts w:hint="eastAsia"/>
          <w:lang w:eastAsia="zh-CN"/>
        </w:rPr>
        <w:t>Eva</w:t>
      </w:r>
      <w:r>
        <w:t>(00:33:21): 也是侧重于就是学习，生活，心理方面都会去跟家人去联络</w:t>
      </w:r>
      <w:r>
        <w:rPr>
          <w:rFonts w:hint="eastAsia"/>
          <w:lang w:eastAsia="zh-CN"/>
        </w:rPr>
        <w:t>？</w:t>
      </w:r>
    </w:p>
    <w:p>
      <w:pPr>
        <w:rPr>
          <w:rFonts w:hint="eastAsia" w:eastAsia="宋体"/>
          <w:lang w:eastAsia="zh-CN"/>
        </w:rPr>
      </w:pPr>
      <w:r>
        <w:rPr>
          <w:rFonts w:hint="eastAsia"/>
          <w:lang w:eastAsia="zh-CN"/>
        </w:rPr>
        <w:t>小霍</w:t>
      </w:r>
      <w:r>
        <w:t>(00:33:28): 没有，我跟朋友</w:t>
      </w:r>
      <w:r>
        <w:rPr>
          <w:rFonts w:hint="eastAsia"/>
          <w:lang w:val="en-US" w:eastAsia="zh-CN"/>
        </w:rPr>
        <w:t>联系得</w:t>
      </w:r>
      <w:r>
        <w:t>比较多</w:t>
      </w:r>
      <w:r>
        <w:rPr>
          <w:rFonts w:hint="eastAsia"/>
          <w:lang w:eastAsia="zh-CN"/>
        </w:rPr>
        <w:t>，</w:t>
      </w:r>
      <w:r>
        <w:t>在这边遇到一些困难，大部分都是跟朋友去</w:t>
      </w:r>
      <w:r>
        <w:rPr>
          <w:rFonts w:hint="eastAsia"/>
          <w:lang w:val="en-US" w:eastAsia="zh-CN"/>
        </w:rPr>
        <w:t>倾诉，等</w:t>
      </w:r>
      <w:r>
        <w:t>自己解决完之后才</w:t>
      </w:r>
      <w:r>
        <w:rPr>
          <w:rFonts w:hint="eastAsia"/>
          <w:lang w:val="en-US" w:eastAsia="zh-CN"/>
        </w:rPr>
        <w:t>会告诉家人</w:t>
      </w:r>
      <w:r>
        <w:t>。因为离得远说了也没有什么办法</w:t>
      </w:r>
      <w:r>
        <w:rPr>
          <w:rFonts w:hint="eastAsia"/>
          <w:lang w:eastAsia="zh-CN"/>
        </w:rPr>
        <w:t>，</w:t>
      </w:r>
      <w:r>
        <w:t>还让他们担心</w:t>
      </w:r>
      <w:r>
        <w:rPr>
          <w:rFonts w:hint="eastAsia"/>
          <w:lang w:eastAsia="zh-CN"/>
        </w:rPr>
        <w:t>。</w:t>
      </w:r>
    </w:p>
    <w:p>
      <w:r>
        <w:rPr>
          <w:rFonts w:hint="eastAsia"/>
          <w:lang w:eastAsia="zh-CN"/>
        </w:rPr>
        <w:t>Eva</w:t>
      </w:r>
      <w:r>
        <w:t>(00:33:43):你班上的中国留学生多不多？</w:t>
      </w:r>
    </w:p>
    <w:p>
      <w:r>
        <w:rPr>
          <w:rFonts w:hint="eastAsia"/>
          <w:lang w:eastAsia="zh-CN"/>
        </w:rPr>
        <w:t>小霍</w:t>
      </w:r>
      <w:r>
        <w:t>(00:33:56): 十个左右，</w:t>
      </w:r>
      <w:r>
        <w:rPr>
          <w:rFonts w:hint="eastAsia"/>
          <w:lang w:val="en-US" w:eastAsia="zh-CN"/>
        </w:rPr>
        <w:t>大部分是本地和其他国家的留学生。而且其中来自中国</w:t>
      </w:r>
      <w:r>
        <w:t>南方的比较多，北方的不多。</w:t>
      </w:r>
    </w:p>
    <w:p>
      <w:r>
        <w:rPr>
          <w:rFonts w:hint="eastAsia"/>
          <w:lang w:eastAsia="zh-CN"/>
        </w:rPr>
        <w:t>Eva</w:t>
      </w:r>
      <w:r>
        <w:t>(00:34:25): 我感觉你们本科生里面的中国留学生比例好像稍微会少一点。</w:t>
      </w:r>
    </w:p>
    <w:p>
      <w:r>
        <w:rPr>
          <w:rFonts w:hint="eastAsia"/>
          <w:lang w:eastAsia="zh-CN"/>
        </w:rPr>
        <w:t>小霍</w:t>
      </w:r>
      <w:r>
        <w:t>(00:34:42): 我们学校的硕士研究生</w:t>
      </w:r>
      <w:r>
        <w:rPr>
          <w:rFonts w:hint="eastAsia"/>
          <w:lang w:val="en-US" w:eastAsia="zh-CN"/>
        </w:rPr>
        <w:t>很多，</w:t>
      </w:r>
      <w:r>
        <w:t>我的室友就是</w:t>
      </w:r>
      <w:r>
        <w:rPr>
          <w:rFonts w:hint="eastAsia"/>
          <w:lang w:val="en-US" w:eastAsia="zh-CN"/>
        </w:rPr>
        <w:t>硕士</w:t>
      </w:r>
      <w:r>
        <w:t>研究生</w:t>
      </w:r>
      <w:r>
        <w:rPr>
          <w:rFonts w:hint="eastAsia"/>
          <w:lang w:eastAsia="zh-CN"/>
        </w:rPr>
        <w:t>，</w:t>
      </w:r>
      <w:r>
        <w:rPr>
          <w:rFonts w:hint="eastAsia"/>
          <w:lang w:val="en-US" w:eastAsia="zh-CN"/>
        </w:rPr>
        <w:t>她</w:t>
      </w:r>
      <w:r>
        <w:t>说</w:t>
      </w:r>
      <w:r>
        <w:rPr>
          <w:rFonts w:hint="eastAsia"/>
          <w:lang w:val="en-US" w:eastAsia="zh-CN"/>
        </w:rPr>
        <w:t>她</w:t>
      </w:r>
      <w:r>
        <w:t>们班里基本上都是中国人。</w:t>
      </w:r>
    </w:p>
    <w:p>
      <w:r>
        <w:rPr>
          <w:rFonts w:hint="eastAsia"/>
          <w:lang w:eastAsia="zh-CN"/>
        </w:rPr>
        <w:t>Eva</w:t>
      </w:r>
      <w:r>
        <w:t>(00:34:58): 我想问一下你跟本地同学除了学习方面的沟通以外，你在生活上面跟他们沟通的频率高吗？</w:t>
      </w:r>
    </w:p>
    <w:p>
      <w:r>
        <w:rPr>
          <w:rFonts w:hint="eastAsia"/>
          <w:lang w:eastAsia="zh-CN"/>
        </w:rPr>
        <w:t>小霍</w:t>
      </w:r>
      <w:r>
        <w:t>(00:35:20): 就是让他们推荐一些景点</w:t>
      </w:r>
      <w:r>
        <w:rPr>
          <w:rFonts w:hint="eastAsia"/>
          <w:lang w:eastAsia="zh-CN"/>
        </w:rPr>
        <w:t>好</w:t>
      </w:r>
      <w:r>
        <w:rPr>
          <w:rFonts w:hint="eastAsia"/>
          <w:lang w:val="en-US" w:eastAsia="zh-CN"/>
        </w:rPr>
        <w:t>玩</w:t>
      </w:r>
      <w:r>
        <w:t>的地方。</w:t>
      </w:r>
    </w:p>
    <w:p>
      <w:r>
        <w:rPr>
          <w:rFonts w:hint="eastAsia"/>
          <w:lang w:eastAsia="zh-CN"/>
        </w:rPr>
        <w:t>Eva</w:t>
      </w:r>
      <w:r>
        <w:t>(00:35:26): 会线下约他们出去玩吗？</w:t>
      </w:r>
    </w:p>
    <w:p>
      <w:r>
        <w:rPr>
          <w:rFonts w:hint="eastAsia"/>
          <w:lang w:eastAsia="zh-CN"/>
        </w:rPr>
        <w:t>小霍</w:t>
      </w:r>
      <w:r>
        <w:t>(00:35:29): 偶尔会。</w:t>
      </w:r>
    </w:p>
    <w:p>
      <w:r>
        <w:rPr>
          <w:rFonts w:hint="eastAsia"/>
          <w:lang w:eastAsia="zh-CN"/>
        </w:rPr>
        <w:t>Eva</w:t>
      </w:r>
      <w:r>
        <w:t>(00:35:32): 那你跟老师一般是用whatsapp沟通还是用google邮箱沟通呢？</w:t>
      </w:r>
    </w:p>
    <w:p>
      <w:r>
        <w:rPr>
          <w:rFonts w:hint="eastAsia"/>
          <w:lang w:eastAsia="zh-CN"/>
        </w:rPr>
        <w:t>小霍</w:t>
      </w:r>
      <w:r>
        <w:t>(00:35:39): 我们老师说优先给他发邮件，因为发whatsapp</w:t>
      </w:r>
      <w:r>
        <w:rPr>
          <w:rFonts w:hint="eastAsia"/>
          <w:lang w:val="en-US" w:eastAsia="zh-CN"/>
        </w:rPr>
        <w:t>信息</w:t>
      </w:r>
      <w:r>
        <w:t>会打扰人家生活，毕竟那个东西会一直</w:t>
      </w:r>
      <w:r>
        <w:rPr>
          <w:rFonts w:hint="eastAsia"/>
          <w:lang w:val="en-US" w:eastAsia="zh-CN"/>
        </w:rPr>
        <w:t>响</w:t>
      </w:r>
      <w:r>
        <w:t>。</w:t>
      </w:r>
      <w:r>
        <w:rPr>
          <w:rFonts w:hint="eastAsia"/>
          <w:lang w:val="en-US" w:eastAsia="zh-CN"/>
        </w:rPr>
        <w:t>而且</w:t>
      </w:r>
      <w:r>
        <w:t>说发whatsapp</w:t>
      </w:r>
      <w:r>
        <w:rPr>
          <w:rFonts w:hint="eastAsia"/>
          <w:lang w:val="en-US" w:eastAsia="zh-CN"/>
        </w:rPr>
        <w:t>信息</w:t>
      </w:r>
      <w:r>
        <w:t>会有些冒昧，先发邮件</w:t>
      </w:r>
      <w:r>
        <w:rPr>
          <w:rFonts w:hint="eastAsia"/>
          <w:lang w:eastAsia="zh-CN"/>
        </w:rPr>
        <w:t>，</w:t>
      </w:r>
      <w:r>
        <w:t>实在急</w:t>
      </w:r>
      <w:r>
        <w:rPr>
          <w:rFonts w:hint="eastAsia"/>
          <w:lang w:val="en-US" w:eastAsia="zh-CN"/>
        </w:rPr>
        <w:t>得</w:t>
      </w:r>
      <w:r>
        <w:t>不行再找他。</w:t>
      </w:r>
    </w:p>
    <w:p>
      <w:pPr>
        <w:rPr>
          <w:rFonts w:hint="eastAsia" w:eastAsia="宋体"/>
          <w:lang w:eastAsia="zh-CN"/>
        </w:rPr>
      </w:pPr>
      <w:r>
        <w:rPr>
          <w:rFonts w:hint="eastAsia"/>
          <w:lang w:eastAsia="zh-CN"/>
        </w:rPr>
        <w:t>Eva</w:t>
      </w:r>
      <w:r>
        <w:t>(00:35:59): 你在留学过程当中媒介技术对你的学习方面有没有起到特别重要的作用，以及有没有带来过一种负面的影响</w:t>
      </w:r>
      <w:r>
        <w:rPr>
          <w:rFonts w:hint="eastAsia"/>
          <w:lang w:eastAsia="zh-CN"/>
        </w:rPr>
        <w:t>？</w:t>
      </w:r>
    </w:p>
    <w:p>
      <w:pPr>
        <w:rPr>
          <w:rFonts w:hint="eastAsia"/>
          <w:lang w:eastAsia="zh-CN"/>
        </w:rPr>
      </w:pPr>
      <w:r>
        <w:rPr>
          <w:rFonts w:hint="eastAsia"/>
          <w:lang w:eastAsia="zh-CN"/>
        </w:rPr>
        <w:t>小霍</w:t>
      </w:r>
      <w:r>
        <w:t xml:space="preserve">(00:36:24): </w:t>
      </w:r>
      <w:r>
        <w:rPr>
          <w:rFonts w:hint="eastAsia"/>
          <w:lang w:val="en-US" w:eastAsia="zh-CN"/>
        </w:rPr>
        <w:t>翻译软件吧，在学习中经常</w:t>
      </w:r>
      <w:r>
        <w:t>有一些专业上的词汇，</w:t>
      </w:r>
      <w:r>
        <w:rPr>
          <w:rFonts w:hint="eastAsia"/>
          <w:lang w:val="en-US" w:eastAsia="zh-CN"/>
        </w:rPr>
        <w:t>看不懂，</w:t>
      </w:r>
      <w:r>
        <w:t>我会用翻译</w:t>
      </w:r>
      <w:r>
        <w:rPr>
          <w:rFonts w:hint="eastAsia"/>
          <w:lang w:val="en-US" w:eastAsia="zh-CN"/>
        </w:rPr>
        <w:t>软件</w:t>
      </w:r>
      <w:r>
        <w:t>去翻译一下</w:t>
      </w:r>
      <w:r>
        <w:rPr>
          <w:rFonts w:hint="eastAsia"/>
          <w:lang w:eastAsia="zh-CN"/>
        </w:rPr>
        <w:t>，</w:t>
      </w:r>
      <w:r>
        <w:rPr>
          <w:rFonts w:hint="eastAsia"/>
          <w:lang w:val="en-US" w:eastAsia="zh-CN"/>
        </w:rPr>
        <w:t>帮助</w:t>
      </w:r>
      <w:r>
        <w:t>理解</w:t>
      </w:r>
      <w:r>
        <w:rPr>
          <w:rFonts w:hint="eastAsia"/>
          <w:lang w:eastAsia="zh-CN"/>
        </w:rPr>
        <w:t>。</w:t>
      </w:r>
    </w:p>
    <w:p>
      <w:r>
        <w:rPr>
          <w:rFonts w:hint="eastAsia"/>
          <w:lang w:eastAsia="zh-CN"/>
        </w:rPr>
        <w:t>Eva</w:t>
      </w:r>
      <w:r>
        <w:t>(00:36:52): 你平时会用</w:t>
      </w:r>
      <w:r>
        <w:rPr>
          <w:rFonts w:hint="eastAsia"/>
          <w:lang w:val="en-US" w:eastAsia="zh-CN"/>
        </w:rPr>
        <w:t>C</w:t>
      </w:r>
      <w:r>
        <w:t>hat GPT去进行这个语言的转换吗？</w:t>
      </w:r>
    </w:p>
    <w:p>
      <w:r>
        <w:rPr>
          <w:rFonts w:hint="eastAsia"/>
          <w:lang w:eastAsia="zh-CN"/>
        </w:rPr>
        <w:t>小霍</w:t>
      </w:r>
      <w:r>
        <w:t>(00:36:57): 没有，我直接用那个google translate。但是我会用</w:t>
      </w:r>
      <w:r>
        <w:rPr>
          <w:rFonts w:hint="eastAsia"/>
          <w:lang w:val="en-US" w:eastAsia="zh-CN"/>
        </w:rPr>
        <w:t>C</w:t>
      </w:r>
      <w:r>
        <w:t>hat</w:t>
      </w:r>
      <w:r>
        <w:rPr>
          <w:rFonts w:hint="eastAsia"/>
          <w:lang w:val="en-US" w:eastAsia="zh-CN"/>
        </w:rPr>
        <w:t xml:space="preserve"> G</w:t>
      </w:r>
      <w:r>
        <w:t>PT</w:t>
      </w:r>
      <w:r>
        <w:rPr>
          <w:rFonts w:hint="eastAsia"/>
          <w:lang w:val="en-US" w:eastAsia="zh-CN"/>
        </w:rPr>
        <w:t>的</w:t>
      </w:r>
      <w:r>
        <w:t>AI查重功能</w:t>
      </w:r>
      <w:r>
        <w:rPr>
          <w:rFonts w:hint="eastAsia"/>
          <w:lang w:eastAsia="zh-CN"/>
        </w:rPr>
        <w:t>，</w:t>
      </w:r>
      <w:r>
        <w:t>写论文的时候，</w:t>
      </w:r>
      <w:r>
        <w:rPr>
          <w:rFonts w:hint="eastAsia"/>
          <w:lang w:val="en-US" w:eastAsia="zh-CN"/>
        </w:rPr>
        <w:t>也</w:t>
      </w:r>
      <w:r>
        <w:t>会让</w:t>
      </w:r>
      <w:r>
        <w:rPr>
          <w:rFonts w:hint="eastAsia"/>
          <w:lang w:val="en-US" w:eastAsia="zh-CN"/>
        </w:rPr>
        <w:t>它</w:t>
      </w:r>
      <w:r>
        <w:t>给我一个框架</w:t>
      </w:r>
      <w:r>
        <w:rPr>
          <w:rFonts w:hint="eastAsia"/>
          <w:lang w:val="en-US" w:eastAsia="zh-CN"/>
        </w:rPr>
        <w:t>辅助撰写</w:t>
      </w:r>
      <w:r>
        <w:t>。</w:t>
      </w:r>
    </w:p>
    <w:p>
      <w:r>
        <w:rPr>
          <w:rFonts w:hint="eastAsia"/>
          <w:lang w:eastAsia="zh-CN"/>
        </w:rPr>
        <w:t>Eva</w:t>
      </w:r>
      <w:r>
        <w:t>(00:37:</w:t>
      </w:r>
      <w:r>
        <w:rPr>
          <w:rFonts w:hint="eastAsia"/>
          <w:lang w:val="en-US" w:eastAsia="zh-CN"/>
        </w:rPr>
        <w:t>5</w:t>
      </w:r>
      <w:r>
        <w:t>1): 谢谢哈，那小王，你能否分享一个媒介技术在你学习适应过程中发挥过非常关键作用的案例。</w:t>
      </w:r>
    </w:p>
    <w:p>
      <w:r>
        <w:rPr>
          <w:rFonts w:hint="eastAsia"/>
          <w:lang w:eastAsia="zh-CN"/>
        </w:rPr>
        <w:t>小王</w:t>
      </w:r>
      <w:r>
        <w:t>(00:38:</w:t>
      </w:r>
      <w:r>
        <w:rPr>
          <w:rFonts w:hint="eastAsia"/>
          <w:lang w:val="en-US" w:eastAsia="zh-CN"/>
        </w:rPr>
        <w:t>0</w:t>
      </w:r>
      <w:r>
        <w:t xml:space="preserve">9): </w:t>
      </w:r>
      <w:r>
        <w:rPr>
          <w:rFonts w:hint="eastAsia"/>
          <w:lang w:val="en-US" w:eastAsia="zh-CN"/>
        </w:rPr>
        <w:t>好的方面是，</w:t>
      </w:r>
      <w:r>
        <w:t>有时候写论文</w:t>
      </w:r>
      <w:r>
        <w:rPr>
          <w:rFonts w:hint="eastAsia"/>
          <w:lang w:val="en-US" w:eastAsia="zh-CN"/>
        </w:rPr>
        <w:t>和</w:t>
      </w:r>
      <w:r>
        <w:t>文献的时候，小红书真的会提供一些特别好的模板，有很多的知识点可以使用。</w:t>
      </w:r>
      <w:r>
        <w:rPr>
          <w:rFonts w:hint="eastAsia"/>
          <w:lang w:val="en-US" w:eastAsia="zh-CN"/>
        </w:rPr>
        <w:t>坏的方面</w:t>
      </w:r>
      <w:r>
        <w:t>可能就是</w:t>
      </w:r>
      <w:r>
        <w:rPr>
          <w:rFonts w:hint="eastAsia"/>
          <w:lang w:val="en-US" w:eastAsia="zh-CN"/>
        </w:rPr>
        <w:t>每天</w:t>
      </w:r>
      <w:r>
        <w:t>花</w:t>
      </w:r>
      <w:r>
        <w:rPr>
          <w:rFonts w:hint="eastAsia"/>
          <w:lang w:val="en-US" w:eastAsia="zh-CN"/>
        </w:rPr>
        <w:t>费</w:t>
      </w:r>
      <w:r>
        <w:t>太多时间在社交媒体上，耽误了学习。</w:t>
      </w:r>
    </w:p>
    <w:p>
      <w:r>
        <w:rPr>
          <w:rFonts w:hint="eastAsia"/>
          <w:lang w:eastAsia="zh-CN"/>
        </w:rPr>
        <w:t>Eva</w:t>
      </w:r>
      <w:r>
        <w:t>(00:39:00): 你一般每天花在社交媒体上的时间有多长？</w:t>
      </w:r>
    </w:p>
    <w:p>
      <w:r>
        <w:rPr>
          <w:rFonts w:hint="eastAsia"/>
          <w:lang w:eastAsia="zh-CN"/>
        </w:rPr>
        <w:t>小王</w:t>
      </w:r>
      <w:r>
        <w:t>(00:39:05): 撑死两个小时。</w:t>
      </w:r>
    </w:p>
    <w:p>
      <w:r>
        <w:rPr>
          <w:rFonts w:hint="eastAsia"/>
          <w:lang w:eastAsia="zh-CN"/>
        </w:rPr>
        <w:t>Eva</w:t>
      </w:r>
      <w:r>
        <w:t>(00:39:17):那你的控制能力还是很强的，我学生平均</w:t>
      </w:r>
      <w:r>
        <w:rPr>
          <w:rFonts w:hint="eastAsia"/>
          <w:lang w:val="en-US" w:eastAsia="zh-CN"/>
        </w:rPr>
        <w:t>每天</w:t>
      </w:r>
      <w:r>
        <w:t>花在社交媒体上的时间是四到六个小时。</w:t>
      </w:r>
    </w:p>
    <w:p>
      <w:r>
        <w:rPr>
          <w:rFonts w:hint="eastAsia"/>
          <w:lang w:eastAsia="zh-CN"/>
        </w:rPr>
        <w:t>小王</w:t>
      </w:r>
      <w:r>
        <w:t>(00:39:36): 因为我大部分时间在</w:t>
      </w:r>
      <w:r>
        <w:rPr>
          <w:rFonts w:hint="eastAsia"/>
          <w:lang w:val="en-US" w:eastAsia="zh-CN"/>
        </w:rPr>
        <w:t>UKM</w:t>
      </w:r>
      <w:r>
        <w:t>24小时图书馆待着。</w:t>
      </w:r>
    </w:p>
    <w:p>
      <w:r>
        <w:rPr>
          <w:rFonts w:hint="eastAsia"/>
          <w:lang w:eastAsia="zh-CN"/>
        </w:rPr>
        <w:t>Eva</w:t>
      </w:r>
      <w:r>
        <w:t>(00:39:44): 你是有进一步升学的打算吗？</w:t>
      </w:r>
    </w:p>
    <w:p>
      <w:r>
        <w:rPr>
          <w:rFonts w:hint="eastAsia"/>
          <w:lang w:eastAsia="zh-CN"/>
        </w:rPr>
        <w:t>小王</w:t>
      </w:r>
      <w:r>
        <w:t>(00:39:44): 有的。</w:t>
      </w:r>
    </w:p>
    <w:p>
      <w:r>
        <w:rPr>
          <w:rFonts w:hint="eastAsia"/>
          <w:lang w:eastAsia="zh-CN"/>
        </w:rPr>
        <w:t>Eva</w:t>
      </w:r>
      <w:r>
        <w:t>(00:39:48): 准备在马来西亚的学校，还是说申请其他国家的学校？</w:t>
      </w:r>
    </w:p>
    <w:p>
      <w:pPr>
        <w:rPr>
          <w:rFonts w:hint="eastAsia" w:eastAsia="宋体"/>
          <w:lang w:eastAsia="zh-CN"/>
        </w:rPr>
      </w:pPr>
      <w:r>
        <w:rPr>
          <w:rFonts w:hint="eastAsia"/>
          <w:lang w:eastAsia="zh-CN"/>
        </w:rPr>
        <w:t>小王</w:t>
      </w:r>
      <w:r>
        <w:t>(00:39:52): 申请其他国家的</w:t>
      </w:r>
      <w:r>
        <w:rPr>
          <w:rFonts w:hint="eastAsia"/>
          <w:lang w:eastAsia="zh-CN"/>
        </w:rPr>
        <w:t>。</w:t>
      </w:r>
    </w:p>
    <w:p>
      <w:r>
        <w:rPr>
          <w:rFonts w:hint="eastAsia"/>
          <w:lang w:eastAsia="zh-CN"/>
        </w:rPr>
        <w:t>Eva</w:t>
      </w:r>
      <w:r>
        <w:t>(00:39:55): 那祝你顺利！S</w:t>
      </w:r>
      <w:r>
        <w:rPr>
          <w:rFonts w:hint="eastAsia"/>
          <w:lang w:val="en-US" w:eastAsia="zh-CN"/>
        </w:rPr>
        <w:t>un</w:t>
      </w:r>
      <w:r>
        <w:t>，你觉得媒介技术对你的学习起到了哪些非常重要的帮助，以及有没有曾经因为使用这些媒介技术影响你学习进度的这种情况。</w:t>
      </w:r>
    </w:p>
    <w:p>
      <w:r>
        <w:t>Sun(00:40:17): 我其实也非常想分享小红书，我感觉这边</w:t>
      </w:r>
      <w:r>
        <w:rPr>
          <w:rFonts w:hint="eastAsia"/>
          <w:lang w:val="en-US" w:eastAsia="zh-CN"/>
        </w:rPr>
        <w:t>的</w:t>
      </w:r>
      <w:r>
        <w:t>国际留学</w:t>
      </w:r>
      <w:r>
        <w:rPr>
          <w:rFonts w:hint="eastAsia"/>
          <w:lang w:val="en-US" w:eastAsia="zh-CN"/>
        </w:rPr>
        <w:t>生</w:t>
      </w:r>
      <w:r>
        <w:t>不使用小红书，小红书除了能够给予我在生活娱乐上的指导之外</w:t>
      </w:r>
      <w:r>
        <w:rPr>
          <w:rFonts w:hint="eastAsia"/>
          <w:lang w:eastAsia="zh-CN"/>
        </w:rPr>
        <w:t>，</w:t>
      </w:r>
      <w:r>
        <w:t>对于一些论文框架</w:t>
      </w:r>
      <w:r>
        <w:rPr>
          <w:rFonts w:hint="eastAsia"/>
          <w:lang w:eastAsia="zh-CN"/>
        </w:rPr>
        <w:t>，</w:t>
      </w:r>
      <w:r>
        <w:rPr>
          <w:rFonts w:hint="eastAsia"/>
          <w:lang w:val="en-US" w:eastAsia="zh-CN"/>
        </w:rPr>
        <w:t>文献阅读和学习辅助软件也有很大帮助。比如说小红书上有非常详细的zotero插件安装，下载和使用教程。里面</w:t>
      </w:r>
      <w:r>
        <w:t>讲</w:t>
      </w:r>
      <w:r>
        <w:rPr>
          <w:rFonts w:hint="eastAsia"/>
          <w:lang w:val="en-US" w:eastAsia="zh-CN"/>
        </w:rPr>
        <w:t>得</w:t>
      </w:r>
      <w:r>
        <w:t>非常详细，讲</w:t>
      </w:r>
      <w:r>
        <w:rPr>
          <w:rFonts w:hint="eastAsia"/>
          <w:lang w:val="en-US" w:eastAsia="zh-CN"/>
        </w:rPr>
        <w:t>得</w:t>
      </w:r>
      <w:r>
        <w:t>很好，</w:t>
      </w:r>
      <w:r>
        <w:rPr>
          <w:rFonts w:hint="eastAsia"/>
          <w:lang w:val="en-US" w:eastAsia="zh-CN"/>
        </w:rPr>
        <w:t>它是</w:t>
      </w:r>
      <w:r>
        <w:t>我在这边最主要使用的一个媒介软件</w:t>
      </w:r>
      <w:r>
        <w:rPr>
          <w:rFonts w:hint="eastAsia"/>
          <w:lang w:eastAsia="zh-CN"/>
        </w:rPr>
        <w:t>。</w:t>
      </w:r>
      <w:r>
        <w:t>但是小红书上的up主们太多了，</w:t>
      </w:r>
      <w:r>
        <w:rPr>
          <w:rFonts w:hint="eastAsia"/>
          <w:lang w:val="en-US" w:eastAsia="zh-CN"/>
        </w:rPr>
        <w:t>关于同一个问题有太多的分享，导致</w:t>
      </w:r>
      <w:r>
        <w:t>我需要花费很多时间去</w:t>
      </w:r>
      <w:r>
        <w:rPr>
          <w:rFonts w:hint="eastAsia"/>
          <w:lang w:val="en-US" w:eastAsia="zh-CN"/>
        </w:rPr>
        <w:t>查</w:t>
      </w:r>
      <w:r>
        <w:t>看好多</w:t>
      </w:r>
      <w:r>
        <w:rPr>
          <w:rFonts w:hint="eastAsia"/>
          <w:lang w:val="en-US" w:eastAsia="zh-CN"/>
        </w:rPr>
        <w:t>内容</w:t>
      </w:r>
      <w:r>
        <w:t>，然后</w:t>
      </w:r>
      <w:r>
        <w:rPr>
          <w:rFonts w:hint="eastAsia"/>
          <w:lang w:val="en-US" w:eastAsia="zh-CN"/>
        </w:rPr>
        <w:t>从中</w:t>
      </w:r>
      <w:r>
        <w:t>去选取一个最</w:t>
      </w:r>
      <w:r>
        <w:rPr>
          <w:rFonts w:hint="eastAsia"/>
          <w:lang w:val="en-US" w:eastAsia="zh-CN"/>
        </w:rPr>
        <w:t>适合</w:t>
      </w:r>
      <w:r>
        <w:t>我的。</w:t>
      </w:r>
      <w:r>
        <w:rPr>
          <w:rFonts w:hint="eastAsia"/>
          <w:lang w:val="en-US" w:eastAsia="zh-CN"/>
        </w:rPr>
        <w:t>这</w:t>
      </w:r>
      <w:r>
        <w:t>其实需要花费很多时间去挑选的，挑选对我来说是一个麻烦的事情。</w:t>
      </w:r>
    </w:p>
    <w:p>
      <w:pPr>
        <w:rPr>
          <w:rFonts w:hint="eastAsia" w:eastAsia="宋体"/>
          <w:lang w:eastAsia="zh-CN"/>
        </w:rPr>
      </w:pPr>
      <w:r>
        <w:rPr>
          <w:rFonts w:hint="eastAsia"/>
          <w:lang w:eastAsia="zh-CN"/>
        </w:rPr>
        <w:t>Eva</w:t>
      </w:r>
      <w:r>
        <w:t>(00:41:47): 确实很耗时间哈！像你</w:t>
      </w:r>
      <w:r>
        <w:rPr>
          <w:rFonts w:hint="eastAsia"/>
          <w:lang w:eastAsia="zh-CN"/>
        </w:rPr>
        <w:t>，</w:t>
      </w:r>
      <w:r>
        <w:t>小霍，还有小王同学都有讲到，利用小红书这样</w:t>
      </w:r>
      <w:r>
        <w:rPr>
          <w:rFonts w:hint="eastAsia"/>
          <w:lang w:val="en-US" w:eastAsia="zh-CN"/>
        </w:rPr>
        <w:t>的</w:t>
      </w:r>
      <w:r>
        <w:t>媒介技术来去帮助自己学习，我感受到大家都在用自学的方式去进行自我知识的扩充和提升。如果你们有什么疑问的话，你们更倾向于是直接找导师，还是直接通过社交媒体先自己解决</w:t>
      </w:r>
      <w:r>
        <w:rPr>
          <w:rFonts w:hint="eastAsia"/>
          <w:lang w:eastAsia="zh-CN"/>
        </w:rPr>
        <w:t>？</w:t>
      </w:r>
    </w:p>
    <w:p>
      <w:r>
        <w:t>Sun(00:42:16): 肯定是自己解决的，导师帮你解决的</w:t>
      </w:r>
      <w:r>
        <w:rPr>
          <w:rFonts w:hint="eastAsia"/>
          <w:lang w:val="en-US" w:eastAsia="zh-CN"/>
        </w:rPr>
        <w:t>只</w:t>
      </w:r>
      <w:r>
        <w:t>是一个方向</w:t>
      </w:r>
      <w:r>
        <w:rPr>
          <w:rFonts w:hint="eastAsia"/>
          <w:lang w:val="en-US" w:eastAsia="zh-CN"/>
        </w:rPr>
        <w:t>和</w:t>
      </w:r>
      <w:r>
        <w:t>大的框架，具体软件如何使用</w:t>
      </w:r>
      <w:r>
        <w:rPr>
          <w:rFonts w:hint="eastAsia"/>
          <w:lang w:eastAsia="zh-CN"/>
        </w:rPr>
        <w:t>，</w:t>
      </w:r>
      <w:r>
        <w:t>内容怎么写，这些都是需要自己通过查阅软件或者文献去学习的。</w:t>
      </w:r>
    </w:p>
    <w:p>
      <w:pPr>
        <w:rPr>
          <w:rFonts w:hint="eastAsia" w:eastAsia="宋体"/>
          <w:lang w:eastAsia="zh-CN"/>
        </w:rPr>
      </w:pPr>
      <w:r>
        <w:rPr>
          <w:rFonts w:hint="eastAsia"/>
          <w:lang w:eastAsia="zh-CN"/>
        </w:rPr>
        <w:t>Eva</w:t>
      </w:r>
      <w:r>
        <w:t>(00:42:47): 好的，谢谢！我想问一下小孙，媒介技术对于你来说产生了一些什么样的帮助，以及有没有一些负面的案例</w:t>
      </w:r>
      <w:r>
        <w:rPr>
          <w:rFonts w:hint="eastAsia"/>
          <w:lang w:eastAsia="zh-CN"/>
        </w:rPr>
        <w:t>？</w:t>
      </w:r>
    </w:p>
    <w:p>
      <w:r>
        <w:rPr>
          <w:rFonts w:hint="eastAsia"/>
          <w:lang w:eastAsia="zh-CN"/>
        </w:rPr>
        <w:t>小孙</w:t>
      </w:r>
      <w:r>
        <w:t>(00:43:01): 其实我跟他们刚好相反，我如果遇到学术上的问题，第一反应肯定是去寻求一些帮助，比如说问同学</w:t>
      </w:r>
      <w:r>
        <w:rPr>
          <w:rFonts w:hint="eastAsia"/>
          <w:lang w:eastAsia="zh-CN"/>
        </w:rPr>
        <w:t>，</w:t>
      </w:r>
      <w:r>
        <w:t>发邮件问老师，或者说课下直接面对面</w:t>
      </w:r>
      <w:r>
        <w:rPr>
          <w:rFonts w:hint="eastAsia"/>
          <w:lang w:eastAsia="zh-CN"/>
        </w:rPr>
        <w:t>地</w:t>
      </w:r>
      <w:r>
        <w:t>去</w:t>
      </w:r>
      <w:r>
        <w:rPr>
          <w:rFonts w:hint="eastAsia"/>
          <w:lang w:val="en-US" w:eastAsia="zh-CN"/>
        </w:rPr>
        <w:t>找老师</w:t>
      </w:r>
      <w:r>
        <w:t>问。</w:t>
      </w:r>
      <w:r>
        <w:rPr>
          <w:rFonts w:hint="eastAsia"/>
          <w:lang w:val="en-US" w:eastAsia="zh-CN"/>
        </w:rPr>
        <w:t>我平时使用Chat G</w:t>
      </w:r>
      <w:r>
        <w:t>PT会比较多一点</w:t>
      </w:r>
      <w:r>
        <w:rPr>
          <w:rFonts w:hint="eastAsia"/>
          <w:lang w:eastAsia="zh-CN"/>
        </w:rPr>
        <w:t>，</w:t>
      </w:r>
      <w:r>
        <w:t>我们很多作业</w:t>
      </w:r>
      <w:r>
        <w:rPr>
          <w:rFonts w:hint="eastAsia"/>
          <w:lang w:eastAsia="zh-CN"/>
        </w:rPr>
        <w:t>，老师</w:t>
      </w:r>
      <w:r>
        <w:t>在课上并没有给到明确的点。这个时候我是直接</w:t>
      </w:r>
      <w:r>
        <w:rPr>
          <w:rFonts w:hint="eastAsia"/>
          <w:lang w:val="en-US" w:eastAsia="zh-CN"/>
        </w:rPr>
        <w:t>用Chat G</w:t>
      </w:r>
      <w:r>
        <w:t>PT4.0的版本</w:t>
      </w:r>
      <w:r>
        <w:rPr>
          <w:rFonts w:hint="eastAsia"/>
          <w:lang w:val="en-US" w:eastAsia="zh-CN"/>
        </w:rPr>
        <w:t>搜索</w:t>
      </w:r>
      <w:r>
        <w:t>，</w:t>
      </w:r>
      <w:r>
        <w:rPr>
          <w:rFonts w:hint="eastAsia"/>
          <w:lang w:val="en-US" w:eastAsia="zh-CN"/>
        </w:rPr>
        <w:t>它</w:t>
      </w:r>
      <w:r>
        <w:t>对于写作业有一定的帮助</w:t>
      </w:r>
      <w:r>
        <w:rPr>
          <w:rFonts w:hint="eastAsia"/>
          <w:lang w:eastAsia="zh-CN"/>
        </w:rPr>
        <w:t>，</w:t>
      </w:r>
      <w:r>
        <w:rPr>
          <w:rFonts w:hint="eastAsia"/>
          <w:lang w:val="en-US" w:eastAsia="zh-CN"/>
        </w:rPr>
        <w:t>会直接</w:t>
      </w:r>
      <w:r>
        <w:t>给观点</w:t>
      </w:r>
      <w:r>
        <w:rPr>
          <w:rFonts w:hint="eastAsia"/>
          <w:lang w:eastAsia="zh-CN"/>
        </w:rPr>
        <w:t>，</w:t>
      </w:r>
      <w:r>
        <w:t>给数据，包括做一些reference，</w:t>
      </w:r>
      <w:r>
        <w:rPr>
          <w:rFonts w:hint="eastAsia"/>
          <w:lang w:val="en-US" w:eastAsia="zh-CN"/>
        </w:rPr>
        <w:t>Chat G</w:t>
      </w:r>
      <w:r>
        <w:t>PT在作业上可以帮我省很多的力气。</w:t>
      </w:r>
    </w:p>
    <w:p>
      <w:pPr>
        <w:rPr>
          <w:rFonts w:hint="eastAsia" w:eastAsia="宋体"/>
          <w:lang w:eastAsia="zh-CN"/>
        </w:rPr>
      </w:pPr>
      <w:r>
        <w:rPr>
          <w:rFonts w:hint="eastAsia"/>
          <w:lang w:eastAsia="zh-CN"/>
        </w:rPr>
        <w:t>Eva</w:t>
      </w:r>
      <w:r>
        <w:t>(00:44:02): 那确实很好，有没有</w:t>
      </w:r>
      <w:r>
        <w:rPr>
          <w:rFonts w:hint="eastAsia"/>
          <w:lang w:val="en-US" w:eastAsia="zh-CN"/>
        </w:rPr>
        <w:t>遇到</w:t>
      </w:r>
      <w:r>
        <w:t>chat GPT提供的框架给你产生误导的这种情况</w:t>
      </w:r>
      <w:r>
        <w:rPr>
          <w:rFonts w:hint="eastAsia"/>
          <w:lang w:eastAsia="zh-CN"/>
        </w:rPr>
        <w:t>？</w:t>
      </w:r>
    </w:p>
    <w:p>
      <w:r>
        <w:rPr>
          <w:rFonts w:hint="eastAsia"/>
          <w:lang w:eastAsia="zh-CN"/>
        </w:rPr>
        <w:t>小孙</w:t>
      </w:r>
      <w:r>
        <w:t>(00:44:11): 暂时还没有，因为</w:t>
      </w:r>
      <w:r>
        <w:rPr>
          <w:rFonts w:hint="eastAsia"/>
          <w:lang w:val="en-US" w:eastAsia="zh-CN"/>
        </w:rPr>
        <w:t xml:space="preserve">Chat </w:t>
      </w:r>
      <w:r>
        <w:t>GPT它再厉害，也是人工智能。</w:t>
      </w:r>
      <w:r>
        <w:rPr>
          <w:rFonts w:hint="eastAsia"/>
          <w:lang w:val="en-US" w:eastAsia="zh-CN"/>
        </w:rPr>
        <w:t>我</w:t>
      </w:r>
      <w:r>
        <w:t>在交作业之前</w:t>
      </w:r>
      <w:r>
        <w:rPr>
          <w:rFonts w:hint="eastAsia"/>
          <w:lang w:val="en-US" w:eastAsia="zh-CN"/>
        </w:rPr>
        <w:t>会</w:t>
      </w:r>
      <w:r>
        <w:t>慎重</w:t>
      </w:r>
      <w:r>
        <w:rPr>
          <w:rFonts w:hint="eastAsia"/>
          <w:lang w:eastAsia="zh-CN"/>
        </w:rPr>
        <w:t>地</w:t>
      </w:r>
      <w:r>
        <w:t>思考</w:t>
      </w:r>
      <w:r>
        <w:rPr>
          <w:rFonts w:hint="eastAsia"/>
          <w:lang w:val="en-US" w:eastAsia="zh-CN"/>
        </w:rPr>
        <w:t>它生成的内容</w:t>
      </w:r>
      <w:r>
        <w:t>，</w:t>
      </w:r>
      <w:r>
        <w:rPr>
          <w:rFonts w:hint="eastAsia"/>
          <w:lang w:val="en-US" w:eastAsia="zh-CN"/>
        </w:rPr>
        <w:t>它的</w:t>
      </w:r>
      <w:r>
        <w:t>好处是方便，</w:t>
      </w:r>
      <w:r>
        <w:rPr>
          <w:rFonts w:hint="eastAsia"/>
          <w:lang w:eastAsia="zh-CN"/>
        </w:rPr>
        <w:t>通</w:t>
      </w:r>
      <w:r>
        <w:rPr>
          <w:rFonts w:hint="eastAsia"/>
          <w:lang w:val="en-US" w:eastAsia="zh-CN"/>
        </w:rPr>
        <w:t xml:space="preserve">过使用Chat </w:t>
      </w:r>
      <w:r>
        <w:t>GPT</w:t>
      </w:r>
      <w:r>
        <w:rPr>
          <w:rFonts w:hint="eastAsia"/>
          <w:lang w:val="en-US" w:eastAsia="zh-CN"/>
        </w:rPr>
        <w:t>可以</w:t>
      </w:r>
      <w:r>
        <w:t>吸收一些有用的信息，</w:t>
      </w:r>
      <w:r>
        <w:rPr>
          <w:rFonts w:hint="eastAsia"/>
          <w:lang w:val="en-US" w:eastAsia="zh-CN"/>
        </w:rPr>
        <w:t>把它当作一个工具</w:t>
      </w:r>
      <w:r>
        <w:t>去用</w:t>
      </w:r>
      <w:r>
        <w:rPr>
          <w:rFonts w:hint="eastAsia"/>
          <w:lang w:eastAsia="zh-CN"/>
        </w:rPr>
        <w:t>，</w:t>
      </w:r>
      <w:r>
        <w:rPr>
          <w:rFonts w:hint="eastAsia"/>
          <w:lang w:val="en-US" w:eastAsia="zh-CN"/>
        </w:rPr>
        <w:t>帮助我解决问题</w:t>
      </w:r>
      <w:r>
        <w:t>。我觉得怎么用还是在于人。</w:t>
      </w:r>
    </w:p>
    <w:p>
      <w:pPr>
        <w:rPr>
          <w:rFonts w:hint="eastAsia" w:eastAsia="宋体"/>
          <w:lang w:eastAsia="zh-CN"/>
        </w:rPr>
      </w:pPr>
      <w:r>
        <w:rPr>
          <w:rFonts w:hint="eastAsia"/>
          <w:lang w:eastAsia="zh-CN"/>
        </w:rPr>
        <w:t>Eva</w:t>
      </w:r>
      <w:r>
        <w:t>(00:44:57): 非常好哈。kevin</w:t>
      </w:r>
      <w:r>
        <w:rPr>
          <w:rFonts w:hint="eastAsia"/>
          <w:lang w:eastAsia="zh-CN"/>
        </w:rPr>
        <w:t>，</w:t>
      </w:r>
      <w:r>
        <w:t>你在学习生活中有哪些媒介技术对你产生了很大的影响，包括正面的和负面的</w:t>
      </w:r>
      <w:r>
        <w:rPr>
          <w:rFonts w:hint="eastAsia"/>
          <w:lang w:eastAsia="zh-CN"/>
        </w:rPr>
        <w:t>？</w:t>
      </w:r>
    </w:p>
    <w:p>
      <w:r>
        <w:rPr>
          <w:rFonts w:hint="eastAsia"/>
          <w:lang w:eastAsia="zh-CN"/>
        </w:rPr>
        <w:t>Kevin</w:t>
      </w:r>
      <w:r>
        <w:t>(00:45:22): 那我想提一个我刚没有提到过的，就是我有使用哔哩哔哩。</w:t>
      </w:r>
      <w:r>
        <w:rPr>
          <w:rFonts w:hint="eastAsia"/>
          <w:lang w:val="en-US" w:eastAsia="zh-CN"/>
        </w:rPr>
        <w:t>它</w:t>
      </w:r>
      <w:r>
        <w:t>是一个视频网站，里面有云端课堂，我可以通过这个云端课堂去听各个大学的公开课。例如我在学校里边，会计学的不是很好，那么我就可以直接上去搜索</w:t>
      </w:r>
      <w:r>
        <w:rPr>
          <w:rFonts w:hint="eastAsia"/>
          <w:lang w:val="en-US" w:eastAsia="zh-CN"/>
        </w:rPr>
        <w:t>其他</w:t>
      </w:r>
      <w:r>
        <w:t>大学关于会计</w:t>
      </w:r>
      <w:r>
        <w:rPr>
          <w:rFonts w:hint="eastAsia"/>
          <w:lang w:val="en-US" w:eastAsia="zh-CN"/>
        </w:rPr>
        <w:t>学的</w:t>
      </w:r>
      <w:r>
        <w:t>公开课，我就可以通过这个再去听听不同的讲师去阐述这个理论，开拓我的视野，让我更好</w:t>
      </w:r>
      <w:r>
        <w:rPr>
          <w:rFonts w:hint="eastAsia"/>
          <w:lang w:eastAsia="zh-CN"/>
        </w:rPr>
        <w:t>地</w:t>
      </w:r>
      <w:r>
        <w:t>去理解这堂课讲的内容。</w:t>
      </w:r>
    </w:p>
    <w:p>
      <w:r>
        <w:rPr>
          <w:rFonts w:hint="eastAsia"/>
          <w:lang w:eastAsia="zh-CN"/>
        </w:rPr>
        <w:t>Eva</w:t>
      </w:r>
      <w:r>
        <w:t>(00:46:05): 确实</w:t>
      </w:r>
      <w:r>
        <w:rPr>
          <w:rFonts w:hint="eastAsia"/>
          <w:lang w:eastAsia="zh-CN"/>
        </w:rPr>
        <w:t>，</w:t>
      </w:r>
      <w:r>
        <w:t>哔哩哔哩提供了很多详细的这种视频教程分享。那你有没有你</w:t>
      </w:r>
      <w:r>
        <w:rPr>
          <w:rFonts w:hint="eastAsia"/>
          <w:lang w:val="en-US" w:eastAsia="zh-CN"/>
        </w:rPr>
        <w:t>负卖你案例分享</w:t>
      </w:r>
      <w:r>
        <w:t>？</w:t>
      </w:r>
    </w:p>
    <w:p>
      <w:r>
        <w:rPr>
          <w:rFonts w:hint="eastAsia"/>
          <w:lang w:eastAsia="zh-CN"/>
        </w:rPr>
        <w:t>Kevin</w:t>
      </w:r>
      <w:r>
        <w:t>(00:46:14): 如果说不好的话，我经常用</w:t>
      </w:r>
      <w:r>
        <w:rPr>
          <w:rFonts w:hint="eastAsia"/>
          <w:lang w:val="en-US" w:eastAsia="zh-CN"/>
        </w:rPr>
        <w:t xml:space="preserve">Chat </w:t>
      </w:r>
      <w:r>
        <w:t>GPT，但是我发现它里面写的很多东西跟我问的没有什么关系。可能对我来说，我不大认可。所以说我就不大会选择直接问</w:t>
      </w:r>
      <w:r>
        <w:rPr>
          <w:rFonts w:hint="eastAsia"/>
          <w:lang w:val="en-US" w:eastAsia="zh-CN"/>
        </w:rPr>
        <w:t>它</w:t>
      </w:r>
      <w:r>
        <w:t>你觉得这个东西应该怎么写，我会问</w:t>
      </w:r>
      <w:r>
        <w:rPr>
          <w:rFonts w:hint="eastAsia"/>
          <w:lang w:val="en-US" w:eastAsia="zh-CN"/>
        </w:rPr>
        <w:t>它</w:t>
      </w:r>
      <w:r>
        <w:t>有哪些方面可以参考的资料，然后我再去仔细阅读那些资料</w:t>
      </w:r>
      <w:r>
        <w:rPr>
          <w:rFonts w:hint="eastAsia"/>
          <w:lang w:eastAsia="zh-CN"/>
        </w:rPr>
        <w:t>，</w:t>
      </w:r>
      <w:r>
        <w:t>再去思考</w:t>
      </w:r>
      <w:r>
        <w:rPr>
          <w:rFonts w:hint="eastAsia"/>
          <w:lang w:eastAsia="zh-CN"/>
        </w:rPr>
        <w:t>。</w:t>
      </w:r>
      <w:r>
        <w:rPr>
          <w:rFonts w:hint="eastAsia"/>
          <w:lang w:val="en-US" w:eastAsia="zh-CN"/>
        </w:rPr>
        <w:t>这样</w:t>
      </w:r>
      <w:r>
        <w:t>得出</w:t>
      </w:r>
      <w:r>
        <w:rPr>
          <w:rFonts w:hint="eastAsia"/>
          <w:lang w:val="en-US" w:eastAsia="zh-CN"/>
        </w:rPr>
        <w:t>来的</w:t>
      </w:r>
      <w:r>
        <w:t>答案，我觉得会比</w:t>
      </w:r>
      <w:r>
        <w:rPr>
          <w:rFonts w:hint="eastAsia"/>
          <w:lang w:val="en-US" w:eastAsia="zh-CN"/>
        </w:rPr>
        <w:t xml:space="preserve">Chat </w:t>
      </w:r>
      <w:r>
        <w:t>GPT</w:t>
      </w:r>
      <w:r>
        <w:rPr>
          <w:rFonts w:hint="eastAsia"/>
          <w:lang w:val="en-US" w:eastAsia="zh-CN"/>
        </w:rPr>
        <w:t>直接提供的</w:t>
      </w:r>
      <w:r>
        <w:t>好很多。</w:t>
      </w:r>
    </w:p>
    <w:p>
      <w:r>
        <w:rPr>
          <w:rFonts w:hint="eastAsia"/>
          <w:lang w:eastAsia="zh-CN"/>
        </w:rPr>
        <w:t>Eva</w:t>
      </w:r>
      <w:r>
        <w:t>(00:46:57): 确实是，你们两位在</w:t>
      </w:r>
      <w:r>
        <w:rPr>
          <w:rFonts w:hint="eastAsia"/>
          <w:lang w:val="en-US" w:eastAsia="zh-CN"/>
        </w:rPr>
        <w:t xml:space="preserve">使用Chat </w:t>
      </w:r>
      <w:r>
        <w:t>GPT方面都非常的理性。因为之前也有采访同学会用chat GPT生成作业交上去。</w:t>
      </w:r>
    </w:p>
    <w:p>
      <w:r>
        <w:rPr>
          <w:rFonts w:hint="eastAsia"/>
          <w:lang w:eastAsia="zh-CN"/>
        </w:rPr>
        <w:t>Kevin</w:t>
      </w:r>
      <w:r>
        <w:t>(00:47:20): 可是这样AI查处率会很高，我不懂别的学校会怎么样，但是taylor这个查</w:t>
      </w:r>
      <w:r>
        <w:rPr>
          <w:rFonts w:hint="eastAsia"/>
          <w:lang w:val="en-US" w:eastAsia="zh-CN"/>
        </w:rPr>
        <w:t>得</w:t>
      </w:r>
      <w:r>
        <w:t>特别严，他会再去查你的AI查重率，包括你的有没有用翻译词典</w:t>
      </w:r>
      <w:r>
        <w:rPr>
          <w:rFonts w:hint="eastAsia"/>
          <w:lang w:eastAsia="zh-CN"/>
        </w:rPr>
        <w:t>。</w:t>
      </w:r>
    </w:p>
    <w:p>
      <w:r>
        <w:rPr>
          <w:rFonts w:hint="eastAsia"/>
          <w:lang w:eastAsia="zh-CN"/>
        </w:rPr>
        <w:t>Eva</w:t>
      </w:r>
      <w:r>
        <w:t>(00:48:11): 好的，感谢！感觉大家有很多的这种社交媒体软件，小红书</w:t>
      </w:r>
      <w:r>
        <w:rPr>
          <w:rFonts w:hint="eastAsia"/>
          <w:lang w:eastAsia="zh-CN"/>
        </w:rPr>
        <w:t>，</w:t>
      </w:r>
      <w:r>
        <w:t>B站，学习网站</w:t>
      </w:r>
      <w:r>
        <w:rPr>
          <w:rFonts w:hint="eastAsia"/>
          <w:lang w:val="en-US" w:eastAsia="zh-CN"/>
        </w:rPr>
        <w:t>等</w:t>
      </w:r>
      <w:r>
        <w:t>对大家的学习还是起到了蛮大的帮助。下来我们进入第三个大的部分哈，大家在马来西亚学习生活中，有没有遇到过哪些特别重大的困难和挑战，以及大家是怎么样去应对这些挑战的，比如说跟老师的这种跨文化交流或者presentation等等这些。我们请</w:t>
      </w:r>
      <w:r>
        <w:rPr>
          <w:rFonts w:hint="eastAsia"/>
          <w:lang w:val="en-US" w:eastAsia="zh-CN"/>
        </w:rPr>
        <w:t>Sun</w:t>
      </w:r>
      <w:r>
        <w:t>先来说一说。</w:t>
      </w:r>
    </w:p>
    <w:p>
      <w:r>
        <w:t>Sun(00:49:00): 好的，让我印象比较深刻的是在跟老师们或者是跟同学们进行日常的沟通的时候，可能是因为文化背景的不同</w:t>
      </w:r>
      <w:r>
        <w:rPr>
          <w:rFonts w:hint="eastAsia"/>
          <w:lang w:val="en-US" w:eastAsia="zh-CN"/>
        </w:rPr>
        <w:t>,</w:t>
      </w:r>
      <w:r>
        <w:t>会</w:t>
      </w:r>
      <w:r>
        <w:rPr>
          <w:rFonts w:hint="eastAsia"/>
          <w:lang w:val="en-US" w:eastAsia="zh-CN"/>
        </w:rPr>
        <w:t>导致</w:t>
      </w:r>
      <w:r>
        <w:t>我们对于同样的事情</w:t>
      </w:r>
      <w:r>
        <w:rPr>
          <w:rFonts w:hint="eastAsia"/>
          <w:lang w:val="en-US" w:eastAsia="zh-CN"/>
        </w:rPr>
        <w:t>产生不一样的</w:t>
      </w:r>
      <w:r>
        <w:t>理解</w:t>
      </w:r>
      <w:r>
        <w:rPr>
          <w:rFonts w:hint="eastAsia"/>
          <w:lang w:eastAsia="zh-CN"/>
        </w:rPr>
        <w:t>。</w:t>
      </w:r>
      <w:r>
        <w:t>正好前段时间是马来西亚这边的斋戒</w:t>
      </w:r>
      <w:r>
        <w:rPr>
          <w:rFonts w:hint="eastAsia"/>
          <w:lang w:eastAsia="zh-CN"/>
        </w:rPr>
        <w:t>，约</w:t>
      </w:r>
      <w:r>
        <w:t>一个月的时间，</w:t>
      </w:r>
      <w:r>
        <w:rPr>
          <w:rFonts w:hint="eastAsia"/>
          <w:lang w:val="en-US" w:eastAsia="zh-CN"/>
        </w:rPr>
        <w:t>所以</w:t>
      </w:r>
      <w:r>
        <w:t>课程变成线上，你去学校办任何工作的时候</w:t>
      </w:r>
      <w:r>
        <w:rPr>
          <w:rFonts w:hint="eastAsia"/>
          <w:lang w:val="en-US" w:eastAsia="zh-CN"/>
        </w:rPr>
        <w:t>可能找不到</w:t>
      </w:r>
      <w:r>
        <w:t>人</w:t>
      </w:r>
      <w:r>
        <w:rPr>
          <w:rFonts w:hint="eastAsia"/>
          <w:lang w:eastAsia="zh-CN"/>
        </w:rPr>
        <w:t>。</w:t>
      </w:r>
      <w:r>
        <w:rPr>
          <w:rFonts w:hint="eastAsia"/>
          <w:lang w:val="en-US" w:eastAsia="zh-CN"/>
        </w:rPr>
        <w:t>还有</w:t>
      </w:r>
      <w:r>
        <w:t>我身边的同学</w:t>
      </w:r>
      <w:r>
        <w:rPr>
          <w:rFonts w:hint="eastAsia"/>
          <w:lang w:val="en-US" w:eastAsia="zh-CN"/>
        </w:rPr>
        <w:t>经常</w:t>
      </w:r>
      <w:r>
        <w:t>跟我抱怨说</w:t>
      </w:r>
      <w:r>
        <w:rPr>
          <w:rFonts w:hint="eastAsia"/>
          <w:lang w:eastAsia="zh-CN"/>
        </w:rPr>
        <w:t>，</w:t>
      </w:r>
      <w:r>
        <w:t>每天大喇叭</w:t>
      </w:r>
      <w:r>
        <w:rPr>
          <w:rFonts w:hint="eastAsia"/>
          <w:lang w:val="en-US" w:eastAsia="zh-CN"/>
        </w:rPr>
        <w:t>祈祷</w:t>
      </w:r>
      <w:r>
        <w:t>的声音会非常大，他很受不了</w:t>
      </w:r>
      <w:r>
        <w:rPr>
          <w:rFonts w:hint="eastAsia"/>
          <w:lang w:eastAsia="zh-CN"/>
        </w:rPr>
        <w:t>，</w:t>
      </w:r>
      <w:r>
        <w:t>就理解不了这边的一些宗教信仰。我觉得是因为我们不懂得马来西亚的历史</w:t>
      </w:r>
      <w:r>
        <w:rPr>
          <w:rFonts w:hint="eastAsia"/>
          <w:lang w:val="en-US" w:eastAsia="zh-CN"/>
        </w:rPr>
        <w:t>和宗教习俗</w:t>
      </w:r>
      <w:r>
        <w:t>，对它不够有更深</w:t>
      </w:r>
      <w:r>
        <w:rPr>
          <w:rFonts w:hint="eastAsia"/>
          <w:lang w:eastAsia="zh-CN"/>
        </w:rPr>
        <w:t>地</w:t>
      </w:r>
      <w:r>
        <w:t>了解，所以产生了一种偏见。还有一点，就是在跟老师们沟通的时候，我身边也有很多同学，他们可能是因为语言不是特别好，</w:t>
      </w:r>
      <w:r>
        <w:rPr>
          <w:rFonts w:hint="eastAsia"/>
          <w:lang w:val="en-US" w:eastAsia="zh-CN"/>
        </w:rPr>
        <w:t>会</w:t>
      </w:r>
      <w:r>
        <w:t>因为语言的问题会产生</w:t>
      </w:r>
      <w:r>
        <w:rPr>
          <w:rFonts w:hint="eastAsia"/>
          <w:lang w:val="en-US" w:eastAsia="zh-CN"/>
        </w:rPr>
        <w:t>困惑，</w:t>
      </w:r>
      <w:r>
        <w:t>打击</w:t>
      </w:r>
      <w:r>
        <w:rPr>
          <w:rFonts w:hint="eastAsia"/>
          <w:lang w:val="en-US" w:eastAsia="zh-CN"/>
        </w:rPr>
        <w:t>自信</w:t>
      </w:r>
      <w:r>
        <w:t>心，进而对学习失去动力的。还有很多人因为无法</w:t>
      </w:r>
      <w:r>
        <w:rPr>
          <w:rFonts w:hint="eastAsia"/>
          <w:lang w:val="en-US" w:eastAsia="zh-CN"/>
        </w:rPr>
        <w:t>用英文</w:t>
      </w:r>
      <w:r>
        <w:t>回答出来老师的问题，也会很受打击。</w:t>
      </w:r>
    </w:p>
    <w:p>
      <w:r>
        <w:rPr>
          <w:rFonts w:hint="eastAsia"/>
          <w:lang w:eastAsia="zh-CN"/>
        </w:rPr>
        <w:t>Eva</w:t>
      </w:r>
      <w:r>
        <w:t>(00:50:50): 像你说到这些语言情况和跨文化交流情况，你们有没有一些很好的改变策略来去帮助自己适应这种跨文化呢？</w:t>
      </w:r>
    </w:p>
    <w:p>
      <w:pPr>
        <w:rPr>
          <w:rFonts w:hint="eastAsia"/>
          <w:lang w:eastAsia="zh-CN"/>
        </w:rPr>
      </w:pPr>
      <w:r>
        <w:t>Sun(00:51:13): 首先，我觉得语言是基础，即使你的雅思过了，英语考</w:t>
      </w:r>
      <w:r>
        <w:rPr>
          <w:rFonts w:hint="eastAsia"/>
          <w:lang w:eastAsia="zh-CN"/>
        </w:rPr>
        <w:t>得</w:t>
      </w:r>
      <w:r>
        <w:t>再高，但是国内对于一个英语的教育更多</w:t>
      </w:r>
      <w:r>
        <w:rPr>
          <w:rFonts w:hint="eastAsia"/>
          <w:lang w:eastAsia="zh-CN"/>
        </w:rPr>
        <w:t>地</w:t>
      </w:r>
      <w:r>
        <w:t>侧重于读和写</w:t>
      </w:r>
      <w:r>
        <w:rPr>
          <w:rFonts w:hint="eastAsia"/>
          <w:lang w:eastAsia="zh-CN"/>
        </w:rPr>
        <w:t>，</w:t>
      </w:r>
      <w:r>
        <w:t>很难做到</w:t>
      </w:r>
      <w:r>
        <w:rPr>
          <w:rFonts w:hint="eastAsia"/>
          <w:lang w:val="en-US" w:eastAsia="zh-CN"/>
        </w:rPr>
        <w:t>流利</w:t>
      </w:r>
      <w:r>
        <w:t>沟通。我们班级是有很多不同国家的留学生的，中国留学生</w:t>
      </w:r>
      <w:r>
        <w:rPr>
          <w:rFonts w:hint="eastAsia"/>
          <w:lang w:val="en-US" w:eastAsia="zh-CN"/>
        </w:rPr>
        <w:t>往往</w:t>
      </w:r>
      <w:r>
        <w:t>不会做那个主动发言的人，这其实就是教育的不同</w:t>
      </w:r>
      <w:r>
        <w:rPr>
          <w:rFonts w:hint="eastAsia"/>
          <w:lang w:eastAsia="zh-CN"/>
        </w:rPr>
        <w:t>，</w:t>
      </w:r>
      <w:r>
        <w:t>大家不</w:t>
      </w:r>
      <w:r>
        <w:rPr>
          <w:rFonts w:hint="eastAsia"/>
          <w:lang w:val="en-US" w:eastAsia="zh-CN"/>
        </w:rPr>
        <w:t>会</w:t>
      </w:r>
      <w:r>
        <w:t>主动</w:t>
      </w:r>
      <w:r>
        <w:rPr>
          <w:rFonts w:hint="eastAsia"/>
          <w:lang w:eastAsia="zh-CN"/>
        </w:rPr>
        <w:t>地</w:t>
      </w:r>
      <w:r>
        <w:t>想要去回答问题，总是要被点到才会去说。语言是一个基础，我觉得就是不停</w:t>
      </w:r>
      <w:r>
        <w:rPr>
          <w:rFonts w:hint="eastAsia"/>
          <w:lang w:eastAsia="zh-CN"/>
        </w:rPr>
        <w:t>地</w:t>
      </w:r>
      <w:r>
        <w:t>去练，现在有很多的方式可以去</w:t>
      </w:r>
      <w:r>
        <w:rPr>
          <w:rFonts w:hint="eastAsia"/>
          <w:lang w:val="en-US" w:eastAsia="zh-CN"/>
        </w:rPr>
        <w:t>加强</w:t>
      </w:r>
      <w:r>
        <w:t>口语练习，</w:t>
      </w:r>
      <w:r>
        <w:rPr>
          <w:rFonts w:hint="eastAsia"/>
          <w:lang w:val="en-US" w:eastAsia="zh-CN"/>
        </w:rPr>
        <w:t>比如说</w:t>
      </w:r>
      <w:r>
        <w:t>学校的社团活动，开斋节</w:t>
      </w:r>
      <w:r>
        <w:rPr>
          <w:rFonts w:hint="eastAsia"/>
          <w:lang w:val="en-US" w:eastAsia="zh-CN"/>
        </w:rPr>
        <w:t>等</w:t>
      </w:r>
      <w:r>
        <w:t>庆祝</w:t>
      </w:r>
      <w:r>
        <w:rPr>
          <w:rFonts w:hint="eastAsia"/>
          <w:lang w:val="en-US" w:eastAsia="zh-CN"/>
        </w:rPr>
        <w:t>活动</w:t>
      </w:r>
      <w:r>
        <w:rPr>
          <w:rFonts w:hint="eastAsia"/>
          <w:lang w:eastAsia="zh-CN"/>
        </w:rPr>
        <w:t>，</w:t>
      </w:r>
      <w:r>
        <w:t>可以多参加一些这种活动，然后主动</w:t>
      </w:r>
      <w:r>
        <w:rPr>
          <w:rFonts w:hint="eastAsia"/>
          <w:lang w:eastAsia="zh-CN"/>
        </w:rPr>
        <w:t>地</w:t>
      </w:r>
      <w:r>
        <w:t>去跟别人沟通，突破语言这一关</w:t>
      </w:r>
      <w:r>
        <w:rPr>
          <w:rFonts w:hint="eastAsia"/>
          <w:lang w:eastAsia="zh-CN"/>
        </w:rPr>
        <w:t>。</w:t>
      </w:r>
      <w:r>
        <w:rPr>
          <w:rFonts w:hint="eastAsia"/>
          <w:lang w:val="en-US" w:eastAsia="zh-CN"/>
        </w:rPr>
        <w:t>对于这边的宗教文化，我们</w:t>
      </w:r>
      <w:r>
        <w:t>要有包容和学习的心态，不要去诋毁或者抱怨，需要去更深刻</w:t>
      </w:r>
      <w:r>
        <w:rPr>
          <w:rFonts w:hint="eastAsia"/>
          <w:lang w:eastAsia="zh-CN"/>
        </w:rPr>
        <w:t>地</w:t>
      </w:r>
      <w:r>
        <w:t>学习和理解，了解这个民族。还有最主要的一点就是不要对比我在国内怎么样，然后来到这边怎么样，不要产生这种对比，</w:t>
      </w:r>
      <w:r>
        <w:rPr>
          <w:rFonts w:hint="eastAsia"/>
          <w:lang w:val="en-US" w:eastAsia="zh-CN"/>
        </w:rPr>
        <w:t>要</w:t>
      </w:r>
      <w:r>
        <w:t>以一个更加包容的心态去接纳他</w:t>
      </w:r>
      <w:r>
        <w:rPr>
          <w:rFonts w:hint="eastAsia"/>
          <w:lang w:eastAsia="zh-CN"/>
        </w:rPr>
        <w:t>。</w:t>
      </w:r>
    </w:p>
    <w:p>
      <w:r>
        <w:rPr>
          <w:rFonts w:hint="eastAsia"/>
          <w:lang w:eastAsia="zh-CN"/>
        </w:rPr>
        <w:t>Eva</w:t>
      </w:r>
      <w:r>
        <w:t>(00:53:26): 确实</w:t>
      </w:r>
      <w:r>
        <w:rPr>
          <w:rFonts w:hint="eastAsia"/>
          <w:lang w:val="en-US" w:eastAsia="zh-CN"/>
        </w:rPr>
        <w:t>需要</w:t>
      </w:r>
      <w:r>
        <w:t>包容一点。小霍</w:t>
      </w:r>
      <w:r>
        <w:rPr>
          <w:rFonts w:hint="eastAsia"/>
          <w:lang w:eastAsia="zh-CN"/>
        </w:rPr>
        <w:t>，</w:t>
      </w:r>
      <w:r>
        <w:t>你在留学过程当中遇到最大的困难和挑战是哪一块的？以及你是怎么应对的？</w:t>
      </w:r>
    </w:p>
    <w:p>
      <w:r>
        <w:rPr>
          <w:rFonts w:hint="eastAsia"/>
          <w:lang w:eastAsia="zh-CN"/>
        </w:rPr>
        <w:t>小霍</w:t>
      </w:r>
      <w:r>
        <w:t>(00:53:45): 可能是食堂</w:t>
      </w:r>
      <w:r>
        <w:rPr>
          <w:rFonts w:hint="eastAsia"/>
          <w:lang w:eastAsia="zh-CN"/>
        </w:rPr>
        <w:t>，</w:t>
      </w:r>
      <w:r>
        <w:t>我们学校的食堂没有</w:t>
      </w:r>
      <w:r>
        <w:rPr>
          <w:rFonts w:hint="eastAsia"/>
          <w:lang w:val="en-US" w:eastAsia="zh-CN"/>
        </w:rPr>
        <w:t>提供</w:t>
      </w:r>
      <w:r>
        <w:t>筷子</w:t>
      </w:r>
      <w:r>
        <w:rPr>
          <w:rFonts w:hint="eastAsia"/>
          <w:lang w:eastAsia="zh-CN"/>
        </w:rPr>
        <w:t>，</w:t>
      </w:r>
      <w:r>
        <w:t>只有叉子和勺子，都是</w:t>
      </w:r>
      <w:r>
        <w:rPr>
          <w:rFonts w:hint="eastAsia"/>
          <w:lang w:val="en-US" w:eastAsia="zh-CN"/>
        </w:rPr>
        <w:t>普通</w:t>
      </w:r>
      <w:r>
        <w:t>一次性的</w:t>
      </w:r>
      <w:r>
        <w:rPr>
          <w:rFonts w:hint="eastAsia"/>
          <w:lang w:eastAsia="zh-CN"/>
        </w:rPr>
        <w:t>。</w:t>
      </w:r>
      <w:r>
        <w:t>我吃那的椰浆饭</w:t>
      </w:r>
      <w:r>
        <w:rPr>
          <w:rFonts w:hint="eastAsia"/>
          <w:lang w:val="en-US" w:eastAsia="zh-CN"/>
        </w:rPr>
        <w:t>时候，</w:t>
      </w:r>
      <w:r>
        <w:t>每次那个叉子会</w:t>
      </w:r>
      <w:r>
        <w:rPr>
          <w:rFonts w:hint="eastAsia"/>
          <w:lang w:eastAsia="zh-CN"/>
        </w:rPr>
        <w:t>拆掉</w:t>
      </w:r>
      <w:r>
        <w:t>。</w:t>
      </w:r>
    </w:p>
    <w:p>
      <w:r>
        <w:rPr>
          <w:rFonts w:hint="eastAsia"/>
          <w:lang w:eastAsia="zh-CN"/>
        </w:rPr>
        <w:t>Eva</w:t>
      </w:r>
      <w:r>
        <w:t>(00:54:28): 我们学校有中国餐厅，有马来餐厅，你可以自己选。</w:t>
      </w:r>
    </w:p>
    <w:p>
      <w:r>
        <w:rPr>
          <w:rFonts w:hint="eastAsia"/>
          <w:lang w:eastAsia="zh-CN"/>
        </w:rPr>
        <w:t>小霍</w:t>
      </w:r>
      <w:r>
        <w:t>(00:54:33): 我们学校这学期食堂开了一个卖拉面的</w:t>
      </w:r>
      <w:r>
        <w:rPr>
          <w:rFonts w:hint="eastAsia"/>
          <w:lang w:eastAsia="zh-CN"/>
        </w:rPr>
        <w:t>，</w:t>
      </w:r>
      <w:r>
        <w:rPr>
          <w:rFonts w:hint="eastAsia"/>
          <w:lang w:val="en-US" w:eastAsia="zh-CN"/>
        </w:rPr>
        <w:t>会提供筷子，不然</w:t>
      </w:r>
      <w:r>
        <w:t>没法吃。刚才有一个同学，</w:t>
      </w:r>
      <w:r>
        <w:rPr>
          <w:rFonts w:hint="eastAsia"/>
          <w:lang w:val="en-US" w:eastAsia="zh-CN"/>
        </w:rPr>
        <w:t>提到马来西亚的斋戒日和日常祈祷，用</w:t>
      </w:r>
      <w:r>
        <w:t>喇叭</w:t>
      </w:r>
      <w:r>
        <w:rPr>
          <w:rFonts w:hint="eastAsia"/>
          <w:lang w:val="en-US" w:eastAsia="zh-CN"/>
        </w:rPr>
        <w:t>祷告传递的</w:t>
      </w:r>
      <w:r>
        <w:t>声音。我觉得那个同学说</w:t>
      </w:r>
      <w:r>
        <w:rPr>
          <w:rFonts w:hint="eastAsia"/>
          <w:lang w:val="en-US" w:eastAsia="zh-CN"/>
        </w:rPr>
        <w:t>得</w:t>
      </w:r>
      <w:r>
        <w:t>挺好的，</w:t>
      </w:r>
      <w:r>
        <w:rPr>
          <w:rFonts w:hint="eastAsia"/>
          <w:lang w:val="en-US" w:eastAsia="zh-CN"/>
        </w:rPr>
        <w:t>来了就应该</w:t>
      </w:r>
      <w:r>
        <w:t>接受包容</w:t>
      </w:r>
      <w:r>
        <w:rPr>
          <w:rFonts w:hint="eastAsia"/>
          <w:lang w:eastAsia="zh-CN"/>
        </w:rPr>
        <w:t>，</w:t>
      </w:r>
      <w:r>
        <w:t>既</w:t>
      </w:r>
      <w:r>
        <w:rPr>
          <w:rFonts w:hint="eastAsia"/>
          <w:lang w:val="en-US" w:eastAsia="zh-CN"/>
        </w:rPr>
        <w:t>来</w:t>
      </w:r>
      <w:r>
        <w:t>之则安之。</w:t>
      </w:r>
    </w:p>
    <w:p>
      <w:r>
        <w:rPr>
          <w:rFonts w:hint="eastAsia"/>
          <w:lang w:eastAsia="zh-CN"/>
        </w:rPr>
        <w:t>Eva</w:t>
      </w:r>
      <w:r>
        <w:t>(00:55:03):对</w:t>
      </w:r>
      <w:r>
        <w:rPr>
          <w:rFonts w:hint="eastAsia"/>
          <w:lang w:eastAsia="zh-CN"/>
        </w:rPr>
        <w:t>，</w:t>
      </w:r>
      <w:r>
        <w:t>除了</w:t>
      </w:r>
      <w:r>
        <w:rPr>
          <w:rFonts w:hint="eastAsia"/>
          <w:lang w:val="en-US" w:eastAsia="zh-CN"/>
        </w:rPr>
        <w:t>祷告</w:t>
      </w:r>
      <w:r>
        <w:t>喇叭以外，你有没有特别无法这种接受的</w:t>
      </w:r>
      <w:r>
        <w:rPr>
          <w:rFonts w:hint="eastAsia"/>
          <w:lang w:val="en-US" w:eastAsia="zh-CN"/>
        </w:rPr>
        <w:t>文化差异</w:t>
      </w:r>
      <w:r>
        <w:t>情况</w:t>
      </w:r>
      <w:r>
        <w:rPr>
          <w:rFonts w:hint="eastAsia"/>
          <w:lang w:eastAsia="zh-CN"/>
        </w:rPr>
        <w:t>。</w:t>
      </w:r>
      <w:r>
        <w:t>比如说我之前在UKM图书馆，有个学期他要翻包</w:t>
      </w:r>
      <w:r>
        <w:rPr>
          <w:rFonts w:hint="eastAsia"/>
          <w:lang w:eastAsia="zh-CN"/>
        </w:rPr>
        <w:t>，</w:t>
      </w:r>
      <w:r>
        <w:t>每个学生进去他要翻你包里有没有带饮料，有没有带零食，我觉得这点好像有点冒犯个人隐私，我不知道你们UPM有没有。</w:t>
      </w:r>
    </w:p>
    <w:p>
      <w:r>
        <w:rPr>
          <w:rFonts w:hint="eastAsia"/>
          <w:lang w:eastAsia="zh-CN"/>
        </w:rPr>
        <w:t>小霍</w:t>
      </w:r>
      <w:r>
        <w:t>(00:55:26): 没有，我们只会</w:t>
      </w:r>
      <w:r>
        <w:rPr>
          <w:rFonts w:hint="eastAsia"/>
          <w:lang w:val="en-US" w:eastAsia="zh-CN"/>
        </w:rPr>
        <w:t>在图书馆宣传牌上</w:t>
      </w:r>
      <w:r>
        <w:t>写着不让带吃的，饮料，但可以带水杯。我去图书馆的时候，会带一个面包放包里进去，然后躲到自己的座位，我喜欢坐到那最里头那个犄角旮旯。 我们</w:t>
      </w:r>
      <w:r>
        <w:rPr>
          <w:rFonts w:hint="eastAsia"/>
          <w:lang w:val="en-US" w:eastAsia="zh-CN"/>
        </w:rPr>
        <w:t>这边</w:t>
      </w:r>
      <w:r>
        <w:t>不会</w:t>
      </w:r>
      <w:r>
        <w:rPr>
          <w:rFonts w:hint="eastAsia"/>
          <w:lang w:val="en-US" w:eastAsia="zh-CN"/>
        </w:rPr>
        <w:t>去</w:t>
      </w:r>
      <w:r>
        <w:t>搜</w:t>
      </w:r>
      <w:r>
        <w:rPr>
          <w:rFonts w:hint="eastAsia"/>
          <w:lang w:val="en-US" w:eastAsia="zh-CN"/>
        </w:rPr>
        <w:t>包</w:t>
      </w:r>
      <w:r>
        <w:t>。</w:t>
      </w:r>
    </w:p>
    <w:p>
      <w:r>
        <w:rPr>
          <w:rFonts w:hint="eastAsia"/>
          <w:lang w:eastAsia="zh-CN"/>
        </w:rPr>
        <w:t>Eva</w:t>
      </w:r>
      <w:r>
        <w:t xml:space="preserve">(00:56:07): </w:t>
      </w:r>
      <w:r>
        <w:rPr>
          <w:rFonts w:hint="eastAsia"/>
          <w:lang w:val="en-US" w:eastAsia="zh-CN"/>
        </w:rPr>
        <w:t>那</w:t>
      </w:r>
      <w:r>
        <w:t>太好了</w:t>
      </w:r>
      <w:r>
        <w:rPr>
          <w:rFonts w:hint="eastAsia"/>
          <w:lang w:eastAsia="zh-CN"/>
        </w:rPr>
        <w:t>。</w:t>
      </w:r>
      <w:r>
        <w:t>小王</w:t>
      </w:r>
      <w:r>
        <w:rPr>
          <w:rFonts w:hint="eastAsia"/>
          <w:lang w:eastAsia="zh-CN"/>
        </w:rPr>
        <w:t>，</w:t>
      </w:r>
      <w:r>
        <w:t>你呢？你已经第六个学期了，你在学习和生活过程中遇到的最大的困难和挑战是什么呢？</w:t>
      </w:r>
    </w:p>
    <w:p>
      <w:r>
        <w:rPr>
          <w:rFonts w:hint="eastAsia"/>
          <w:lang w:eastAsia="zh-CN"/>
        </w:rPr>
        <w:t>小王</w:t>
      </w:r>
      <w:r>
        <w:t>(00:56:31): 我适应能力感觉还挺强的，最主要的挑战就是语言方面。</w:t>
      </w:r>
      <w:r>
        <w:rPr>
          <w:rFonts w:hint="eastAsia"/>
          <w:lang w:val="en-US" w:eastAsia="zh-CN"/>
        </w:rPr>
        <w:t>但是，从来没有过</w:t>
      </w:r>
      <w:r>
        <w:t>退学的想法。</w:t>
      </w:r>
    </w:p>
    <w:p>
      <w:r>
        <w:rPr>
          <w:rFonts w:hint="eastAsia"/>
          <w:lang w:eastAsia="zh-CN"/>
        </w:rPr>
        <w:t>Eva</w:t>
      </w:r>
      <w:r>
        <w:t>(00:56:56): 我记得你的导师是华人，然后你有很多华人同学，你跟他们一般是说中文还是英文？</w:t>
      </w:r>
    </w:p>
    <w:p>
      <w:r>
        <w:rPr>
          <w:rFonts w:hint="eastAsia"/>
          <w:lang w:eastAsia="zh-CN"/>
        </w:rPr>
        <w:t>小王</w:t>
      </w:r>
      <w:r>
        <w:t>(00:57:01): 我跟我那个华人导师，我俩聊中文聊不明白，我俩都得讲英文</w:t>
      </w:r>
      <w:r>
        <w:rPr>
          <w:rFonts w:hint="eastAsia"/>
          <w:lang w:val="en-US" w:eastAsia="zh-CN"/>
        </w:rPr>
        <w:t>才</w:t>
      </w:r>
      <w:r>
        <w:t>能聊明白。因为我是北方人，有时候对于南方的一些口音会听不太明白， 所以</w:t>
      </w:r>
      <w:r>
        <w:rPr>
          <w:rFonts w:hint="eastAsia"/>
          <w:lang w:val="en-US" w:eastAsia="zh-CN"/>
        </w:rPr>
        <w:t>我们会</w:t>
      </w:r>
      <w:r>
        <w:t>英文和中文加在一块讲。</w:t>
      </w:r>
    </w:p>
    <w:p>
      <w:r>
        <w:rPr>
          <w:rFonts w:hint="eastAsia"/>
          <w:lang w:eastAsia="zh-CN"/>
        </w:rPr>
        <w:t>Eva</w:t>
      </w:r>
      <w:r>
        <w:t>(00:57:30): 如果英文和中文加在一块讲，那你现在来说语言方面应该就没有太大问题了。</w:t>
      </w:r>
    </w:p>
    <w:p>
      <w:r>
        <w:rPr>
          <w:rFonts w:hint="eastAsia"/>
          <w:lang w:eastAsia="zh-CN"/>
        </w:rPr>
        <w:t>小王</w:t>
      </w:r>
      <w:r>
        <w:t>(00:57:38): 对，只是最开始的会有问题，现在慢慢在进步，英语也在提升。</w:t>
      </w:r>
    </w:p>
    <w:p>
      <w:pPr>
        <w:rPr>
          <w:rFonts w:hint="eastAsia" w:eastAsia="宋体"/>
          <w:lang w:eastAsia="zh-CN"/>
        </w:rPr>
      </w:pPr>
      <w:r>
        <w:rPr>
          <w:rFonts w:hint="eastAsia"/>
          <w:lang w:eastAsia="zh-CN"/>
        </w:rPr>
        <w:t>Eva</w:t>
      </w:r>
      <w:r>
        <w:t>(00:57:45): 挺好的，那你在UKM留学期间有没有碰到因为文化差异而特别无法理解和接受的情况呢？比如说着装方面之类的</w:t>
      </w:r>
      <w:r>
        <w:rPr>
          <w:rFonts w:hint="eastAsia"/>
          <w:lang w:eastAsia="zh-CN"/>
        </w:rPr>
        <w:t>？</w:t>
      </w:r>
    </w:p>
    <w:p>
      <w:r>
        <w:rPr>
          <w:rFonts w:hint="eastAsia"/>
          <w:lang w:eastAsia="zh-CN"/>
        </w:rPr>
        <w:t>小王</w:t>
      </w:r>
      <w:r>
        <w:t>(00:57:53): 着装的话确实有，因为进图书馆要穿长衣和长裤</w:t>
      </w:r>
      <w:r>
        <w:rPr>
          <w:rFonts w:hint="eastAsia"/>
          <w:lang w:eastAsia="zh-CN"/>
        </w:rPr>
        <w:t>，</w:t>
      </w:r>
      <w:r>
        <w:t>不能穿拖鞋，这就导致</w:t>
      </w:r>
      <w:r>
        <w:rPr>
          <w:rFonts w:hint="eastAsia"/>
          <w:lang w:val="en-US" w:eastAsia="zh-CN"/>
        </w:rPr>
        <w:t>我</w:t>
      </w:r>
      <w:r>
        <w:t>每天得等五点之后去24小时图书馆</w:t>
      </w:r>
      <w:r>
        <w:rPr>
          <w:rFonts w:hint="eastAsia"/>
          <w:lang w:eastAsia="zh-CN"/>
        </w:rPr>
        <w:t>。</w:t>
      </w:r>
      <w:r>
        <w:rPr>
          <w:rFonts w:hint="eastAsia"/>
          <w:lang w:val="en-US" w:eastAsia="zh-CN"/>
        </w:rPr>
        <w:t>因为我的着装</w:t>
      </w:r>
      <w:r>
        <w:t>正常图书馆是不让进的。还有</w:t>
      </w:r>
      <w:r>
        <w:rPr>
          <w:rFonts w:hint="eastAsia"/>
          <w:lang w:eastAsia="zh-CN"/>
        </w:rPr>
        <w:t>就是在</w:t>
      </w:r>
      <w:r>
        <w:t>学校里</w:t>
      </w:r>
      <w:r>
        <w:rPr>
          <w:rFonts w:hint="eastAsia"/>
          <w:lang w:val="en-US" w:eastAsia="zh-CN"/>
        </w:rPr>
        <w:t>的</w:t>
      </w:r>
      <w:r>
        <w:t>饮食，UKM的食堂虽然有多能做中餐的，但是感觉做</w:t>
      </w:r>
      <w:r>
        <w:rPr>
          <w:rFonts w:hint="eastAsia"/>
          <w:lang w:eastAsia="zh-CN"/>
        </w:rPr>
        <w:t>得</w:t>
      </w:r>
      <w:r>
        <w:t>一般</w:t>
      </w:r>
      <w:r>
        <w:rPr>
          <w:rFonts w:hint="eastAsia"/>
          <w:lang w:eastAsia="zh-CN"/>
        </w:rPr>
        <w:t>，</w:t>
      </w:r>
      <w:r>
        <w:t>所以每天在学校不知道</w:t>
      </w:r>
      <w:r>
        <w:rPr>
          <w:rFonts w:hint="eastAsia"/>
          <w:lang w:val="en-US" w:eastAsia="zh-CN"/>
        </w:rPr>
        <w:t>吃</w:t>
      </w:r>
      <w:r>
        <w:t>什么。</w:t>
      </w:r>
    </w:p>
    <w:p>
      <w:r>
        <w:rPr>
          <w:rFonts w:hint="eastAsia"/>
          <w:lang w:eastAsia="zh-CN"/>
        </w:rPr>
        <w:t>Eva</w:t>
      </w:r>
      <w:r>
        <w:t>(00:58:27): 那你会自己做饭吧？</w:t>
      </w:r>
    </w:p>
    <w:p>
      <w:r>
        <w:rPr>
          <w:rFonts w:hint="eastAsia"/>
          <w:lang w:eastAsia="zh-CN"/>
        </w:rPr>
        <w:t>小王</w:t>
      </w:r>
      <w:r>
        <w:t>(00:58:29): 对，我会自己做饭，因为实在吃不惯他们这边的</w:t>
      </w:r>
      <w:r>
        <w:rPr>
          <w:rFonts w:hint="eastAsia"/>
          <w:lang w:val="en-US" w:eastAsia="zh-CN"/>
        </w:rPr>
        <w:t>印度餐厅</w:t>
      </w:r>
      <w:r>
        <w:t>。</w:t>
      </w:r>
    </w:p>
    <w:p>
      <w:r>
        <w:rPr>
          <w:rFonts w:hint="eastAsia"/>
          <w:lang w:eastAsia="zh-CN"/>
        </w:rPr>
        <w:t>Eva</w:t>
      </w:r>
      <w:r>
        <w:t>(00:58:34): 那很棒，又掌握了一个新技能。</w:t>
      </w:r>
    </w:p>
    <w:p>
      <w:r>
        <w:rPr>
          <w:rFonts w:hint="eastAsia"/>
          <w:lang w:eastAsia="zh-CN"/>
        </w:rPr>
        <w:t>小王</w:t>
      </w:r>
      <w:r>
        <w:t>(00:58:35): 对。</w:t>
      </w:r>
    </w:p>
    <w:p>
      <w:r>
        <w:rPr>
          <w:rFonts w:hint="eastAsia"/>
          <w:lang w:eastAsia="zh-CN"/>
        </w:rPr>
        <w:t>Eva</w:t>
      </w:r>
      <w:r>
        <w:t>(00:58:38): 好嘞，谢谢，那我接下来想问一下kevin</w:t>
      </w:r>
      <w:r>
        <w:rPr>
          <w:rFonts w:hint="eastAsia"/>
          <w:lang w:eastAsia="zh-CN"/>
        </w:rPr>
        <w:t>，</w:t>
      </w:r>
      <w:r>
        <w:t>你在留学过程中遇到的最大的困难和挑战是什么？</w:t>
      </w:r>
    </w:p>
    <w:p>
      <w:r>
        <w:rPr>
          <w:rFonts w:hint="eastAsia"/>
          <w:lang w:eastAsia="zh-CN"/>
        </w:rPr>
        <w:t>Kevin</w:t>
      </w:r>
      <w:r>
        <w:t>(00:58:46): 我近期</w:t>
      </w:r>
      <w:r>
        <w:rPr>
          <w:rFonts w:hint="eastAsia"/>
          <w:lang w:val="en-US" w:eastAsia="zh-CN"/>
        </w:rPr>
        <w:t>遇到</w:t>
      </w:r>
      <w:r>
        <w:t>最大的困难，是在2022年疫情</w:t>
      </w:r>
      <w:r>
        <w:rPr>
          <w:rFonts w:hint="eastAsia"/>
          <w:lang w:val="en-US" w:eastAsia="zh-CN"/>
        </w:rPr>
        <w:t>期间</w:t>
      </w:r>
      <w:r>
        <w:t>。</w:t>
      </w:r>
      <w:r>
        <w:rPr>
          <w:rFonts w:hint="eastAsia"/>
          <w:lang w:val="en-US" w:eastAsia="zh-CN"/>
        </w:rPr>
        <w:t>当时</w:t>
      </w:r>
      <w:r>
        <w:t>我在上海</w:t>
      </w:r>
      <w:r>
        <w:rPr>
          <w:rFonts w:hint="eastAsia"/>
          <w:lang w:eastAsia="zh-CN"/>
        </w:rPr>
        <w:t>，</w:t>
      </w:r>
      <w:r>
        <w:t>没有办法回马来西亚继续上学的，</w:t>
      </w:r>
      <w:r>
        <w:rPr>
          <w:rFonts w:hint="eastAsia"/>
          <w:lang w:val="en-US" w:eastAsia="zh-CN"/>
        </w:rPr>
        <w:t>所以一直上</w:t>
      </w:r>
      <w:r>
        <w:t>网课。但是</w:t>
      </w:r>
      <w:r>
        <w:rPr>
          <w:rFonts w:hint="eastAsia"/>
          <w:lang w:eastAsia="zh-CN"/>
        </w:rPr>
        <w:t>，</w:t>
      </w:r>
      <w:r>
        <w:t>我心里非常害怕我9月份回去之后线下上课，不会说英文怎么办？</w:t>
      </w:r>
      <w:r>
        <w:rPr>
          <w:rFonts w:hint="eastAsia"/>
          <w:lang w:val="en-US" w:eastAsia="zh-CN"/>
        </w:rPr>
        <w:t>其实</w:t>
      </w:r>
      <w:r>
        <w:t>脑子里面都是会的，打字</w:t>
      </w:r>
      <w:r>
        <w:rPr>
          <w:rFonts w:hint="eastAsia"/>
          <w:lang w:val="en-US" w:eastAsia="zh-CN"/>
        </w:rPr>
        <w:t>输出英文也</w:t>
      </w:r>
      <w:r>
        <w:t>完全没有问题</w:t>
      </w:r>
      <w:r>
        <w:rPr>
          <w:rFonts w:hint="eastAsia"/>
          <w:lang w:eastAsia="zh-CN"/>
        </w:rPr>
        <w:t>。</w:t>
      </w:r>
      <w:r>
        <w:t>但是</w:t>
      </w:r>
      <w:r>
        <w:rPr>
          <w:rFonts w:hint="eastAsia"/>
          <w:lang w:val="en-US" w:eastAsia="zh-CN"/>
        </w:rPr>
        <w:t>因为我的</w:t>
      </w:r>
      <w:r>
        <w:t>环境已经变化了，</w:t>
      </w:r>
      <w:r>
        <w:rPr>
          <w:rFonts w:hint="eastAsia"/>
          <w:lang w:val="en-US" w:eastAsia="zh-CN"/>
        </w:rPr>
        <w:t>我</w:t>
      </w:r>
      <w:r>
        <w:t>也不知道是优点还是缺点，就是适应</w:t>
      </w:r>
      <w:r>
        <w:rPr>
          <w:rFonts w:hint="eastAsia"/>
          <w:lang w:eastAsia="zh-CN"/>
        </w:rPr>
        <w:t>得</w:t>
      </w:r>
      <w:r>
        <w:t>太快，我一回国</w:t>
      </w:r>
      <w:r>
        <w:rPr>
          <w:rFonts w:hint="eastAsia"/>
          <w:lang w:val="en-US" w:eastAsia="zh-CN"/>
        </w:rPr>
        <w:t>就把马来西亚的</w:t>
      </w:r>
      <w:r>
        <w:t>东西全忘了。</w:t>
      </w:r>
      <w:r>
        <w:rPr>
          <w:rFonts w:hint="eastAsia"/>
          <w:lang w:val="en-US" w:eastAsia="zh-CN"/>
        </w:rPr>
        <w:t>甚至</w:t>
      </w:r>
      <w:r>
        <w:t>有些时候</w:t>
      </w:r>
      <w:r>
        <w:rPr>
          <w:rFonts w:hint="eastAsia"/>
          <w:lang w:val="en-US" w:eastAsia="zh-CN"/>
        </w:rPr>
        <w:t>和</w:t>
      </w:r>
      <w:r>
        <w:t>华人讲话讲多了，</w:t>
      </w:r>
      <w:r>
        <w:rPr>
          <w:rFonts w:hint="eastAsia"/>
          <w:lang w:val="en-US" w:eastAsia="zh-CN"/>
        </w:rPr>
        <w:t>我会忘了</w:t>
      </w:r>
      <w:r>
        <w:t>普通话怎么讲。</w:t>
      </w:r>
    </w:p>
    <w:p>
      <w:pPr>
        <w:rPr>
          <w:rFonts w:hint="default" w:eastAsia="宋体"/>
          <w:lang w:val="en-US" w:eastAsia="zh-CN"/>
        </w:rPr>
      </w:pPr>
      <w:r>
        <w:rPr>
          <w:rFonts w:hint="eastAsia"/>
          <w:lang w:eastAsia="zh-CN"/>
        </w:rPr>
        <w:t>Eva</w:t>
      </w:r>
      <w:r>
        <w:t xml:space="preserve">(00:59:30): </w:t>
      </w:r>
      <w:r>
        <w:rPr>
          <w:rFonts w:hint="eastAsia"/>
          <w:lang w:val="en-US" w:eastAsia="zh-CN"/>
        </w:rPr>
        <w:t>那你如何应对这些挑战呢？</w:t>
      </w:r>
    </w:p>
    <w:p>
      <w:r>
        <w:rPr>
          <w:rFonts w:hint="eastAsia"/>
          <w:lang w:eastAsia="zh-CN"/>
        </w:rPr>
        <w:t>Kevin</w:t>
      </w:r>
      <w:r>
        <w:t>(00:59:31): 我克服的方法是去找外教上课online一对一的</w:t>
      </w:r>
      <w:r>
        <w:rPr>
          <w:rFonts w:hint="eastAsia"/>
          <w:lang w:val="en-US" w:eastAsia="zh-CN"/>
        </w:rPr>
        <w:t>线上课</w:t>
      </w:r>
      <w:r>
        <w:t>，</w:t>
      </w:r>
      <w:r>
        <w:rPr>
          <w:rFonts w:hint="eastAsia"/>
          <w:lang w:val="en-US" w:eastAsia="zh-CN"/>
        </w:rPr>
        <w:t>虽然</w:t>
      </w:r>
      <w:r>
        <w:t>只是聊家常或者</w:t>
      </w:r>
      <w:r>
        <w:rPr>
          <w:rFonts w:hint="eastAsia"/>
          <w:lang w:val="en-US" w:eastAsia="zh-CN"/>
        </w:rPr>
        <w:t>free talk</w:t>
      </w:r>
      <w:r>
        <w:t>，但也希望自己不要忘记语感，不要忘记用英文思考的方法。</w:t>
      </w:r>
    </w:p>
    <w:p>
      <w:r>
        <w:rPr>
          <w:rFonts w:hint="eastAsia"/>
          <w:lang w:eastAsia="zh-CN"/>
        </w:rPr>
        <w:t>Eva</w:t>
      </w:r>
      <w:r>
        <w:t>(00:59:54): 你现在都</w:t>
      </w:r>
      <w:r>
        <w:rPr>
          <w:rFonts w:hint="eastAsia"/>
          <w:lang w:eastAsia="zh-CN"/>
        </w:rPr>
        <w:t>还</w:t>
      </w:r>
      <w:r>
        <w:t>在跟外教线上上课吗？</w:t>
      </w:r>
    </w:p>
    <w:p>
      <w:r>
        <w:rPr>
          <w:rFonts w:hint="eastAsia"/>
          <w:lang w:eastAsia="zh-CN"/>
        </w:rPr>
        <w:t>Kevin</w:t>
      </w:r>
      <w:r>
        <w:t>(00:59:57): 没有，现在在学校就够了</w:t>
      </w:r>
      <w:r>
        <w:rPr>
          <w:rFonts w:hint="eastAsia"/>
          <w:lang w:eastAsia="zh-CN"/>
        </w:rPr>
        <w:t>。</w:t>
      </w:r>
      <w:r>
        <w:rPr>
          <w:rFonts w:hint="eastAsia"/>
          <w:lang w:val="en-US" w:eastAsia="zh-CN"/>
        </w:rPr>
        <w:t>因为学校有</w:t>
      </w:r>
      <w:r>
        <w:t>很多留学生</w:t>
      </w:r>
      <w:r>
        <w:rPr>
          <w:rFonts w:hint="eastAsia"/>
          <w:lang w:val="en-US" w:eastAsia="zh-CN"/>
        </w:rPr>
        <w:t>和</w:t>
      </w:r>
      <w:r>
        <w:t>很多不同国家的同学。</w:t>
      </w:r>
    </w:p>
    <w:p>
      <w:r>
        <w:rPr>
          <w:rFonts w:hint="eastAsia"/>
          <w:lang w:eastAsia="zh-CN"/>
        </w:rPr>
        <w:t>Eva</w:t>
      </w:r>
      <w:r>
        <w:rPr>
          <w:rFonts w:hint="eastAsia"/>
          <w:lang w:val="en-US" w:eastAsia="zh-CN"/>
        </w:rPr>
        <w:t xml:space="preserve"> </w:t>
      </w:r>
      <w:r>
        <w:t>(01:00:</w:t>
      </w:r>
      <w:r>
        <w:rPr>
          <w:rFonts w:hint="eastAsia"/>
          <w:lang w:val="en-US" w:eastAsia="zh-CN"/>
        </w:rPr>
        <w:t>5</w:t>
      </w:r>
      <w:r>
        <w:t>):好嘞，那你有没有遇到过因为文化差异而无法接受的这种情况呢？比如说像小王讲到的进图书馆要穿长裤，长袖不能穿拖鞋，你们学校会吗？</w:t>
      </w:r>
    </w:p>
    <w:p>
      <w:r>
        <w:rPr>
          <w:rFonts w:hint="eastAsia"/>
          <w:lang w:eastAsia="zh-CN"/>
        </w:rPr>
        <w:t>Kevin</w:t>
      </w:r>
      <w:r>
        <w:t>(01:00:12): 这种</w:t>
      </w:r>
      <w:r>
        <w:rPr>
          <w:rFonts w:hint="eastAsia"/>
          <w:lang w:val="en-US" w:eastAsia="zh-CN"/>
        </w:rPr>
        <w:t>规定在我们学校</w:t>
      </w:r>
      <w:r>
        <w:t>不可能，因为</w:t>
      </w:r>
      <w:r>
        <w:rPr>
          <w:rFonts w:hint="eastAsia"/>
          <w:lang w:val="en-US" w:eastAsia="zh-CN"/>
        </w:rPr>
        <w:t>各种穿着</w:t>
      </w:r>
      <w:r>
        <w:t>的人太多了。</w:t>
      </w:r>
      <w:r>
        <w:rPr>
          <w:rFonts w:hint="eastAsia"/>
          <w:lang w:val="en-US" w:eastAsia="zh-CN"/>
        </w:rPr>
        <w:t>甚至可以说，</w:t>
      </w:r>
      <w:r>
        <w:t>在我们学校里直接cos</w:t>
      </w:r>
      <w:r>
        <w:rPr>
          <w:rFonts w:hint="eastAsia"/>
          <w:lang w:val="en-US" w:eastAsia="zh-CN"/>
        </w:rPr>
        <w:t>去上课</w:t>
      </w:r>
      <w:r>
        <w:t>都没有关系。</w:t>
      </w:r>
      <w:r>
        <w:rPr>
          <w:rFonts w:hint="eastAsia"/>
          <w:lang w:val="en-US" w:eastAsia="zh-CN"/>
        </w:rPr>
        <w:t>而且，不管</w:t>
      </w:r>
      <w:r>
        <w:t>男生</w:t>
      </w:r>
      <w:r>
        <w:rPr>
          <w:rFonts w:hint="eastAsia"/>
          <w:lang w:val="en-US" w:eastAsia="zh-CN"/>
        </w:rPr>
        <w:t>女生</w:t>
      </w:r>
      <w:r>
        <w:t>，你想化</w:t>
      </w:r>
      <w:r>
        <w:rPr>
          <w:rFonts w:hint="eastAsia"/>
          <w:lang w:val="en-US" w:eastAsia="zh-CN"/>
        </w:rPr>
        <w:t>什么</w:t>
      </w:r>
      <w:r>
        <w:t>妆，没有人会管你的。</w:t>
      </w:r>
    </w:p>
    <w:p>
      <w:pPr>
        <w:rPr>
          <w:rFonts w:hint="eastAsia" w:eastAsia="宋体"/>
          <w:lang w:eastAsia="zh-CN"/>
        </w:rPr>
      </w:pPr>
      <w:r>
        <w:rPr>
          <w:rFonts w:hint="eastAsia"/>
          <w:lang w:eastAsia="zh-CN"/>
        </w:rPr>
        <w:t>Eva</w:t>
      </w:r>
      <w:r>
        <w:t xml:space="preserve">(01:00:40): </w:t>
      </w:r>
      <w:r>
        <w:rPr>
          <w:rFonts w:hint="eastAsia"/>
          <w:lang w:val="en-US" w:eastAsia="zh-CN"/>
        </w:rPr>
        <w:t>你们学校比较开放呀</w:t>
      </w:r>
      <w:r>
        <w:t>，你上课穿短裙也ok</w:t>
      </w:r>
      <w:r>
        <w:rPr>
          <w:rFonts w:hint="eastAsia"/>
          <w:lang w:eastAsia="zh-CN"/>
        </w:rPr>
        <w:t>？</w:t>
      </w:r>
    </w:p>
    <w:p>
      <w:r>
        <w:rPr>
          <w:rFonts w:hint="eastAsia"/>
          <w:lang w:eastAsia="zh-CN"/>
        </w:rPr>
        <w:t>Kevin</w:t>
      </w:r>
      <w:r>
        <w:t xml:space="preserve">(01:00:44): </w:t>
      </w:r>
      <w:r>
        <w:rPr>
          <w:rFonts w:hint="eastAsia"/>
          <w:lang w:val="en-US" w:eastAsia="zh-CN"/>
        </w:rPr>
        <w:t>ok的，</w:t>
      </w:r>
      <w:r>
        <w:t>说实话，只要不要在学校裸奔，</w:t>
      </w:r>
      <w:r>
        <w:rPr>
          <w:rFonts w:hint="eastAsia"/>
          <w:lang w:val="en-US" w:eastAsia="zh-CN"/>
        </w:rPr>
        <w:t>穿什么</w:t>
      </w:r>
      <w:r>
        <w:t>基本上</w:t>
      </w:r>
      <w:r>
        <w:rPr>
          <w:rFonts w:hint="eastAsia"/>
          <w:lang w:val="en-US" w:eastAsia="zh-CN"/>
        </w:rPr>
        <w:t>都</w:t>
      </w:r>
      <w:r>
        <w:t>没什么问题的。</w:t>
      </w:r>
    </w:p>
    <w:p>
      <w:r>
        <w:rPr>
          <w:rFonts w:hint="eastAsia"/>
          <w:lang w:eastAsia="zh-CN"/>
        </w:rPr>
        <w:t>Eva</w:t>
      </w:r>
      <w:r>
        <w:t>(01:00:53): 可能因为在公立院校很多都是马来本土人，</w:t>
      </w:r>
      <w:r>
        <w:rPr>
          <w:rFonts w:hint="eastAsia"/>
          <w:lang w:val="en-US" w:eastAsia="zh-CN"/>
        </w:rPr>
        <w:t>信仰</w:t>
      </w:r>
      <w:r>
        <w:t>穆斯林，所以要求会严格一点。</w:t>
      </w:r>
    </w:p>
    <w:p>
      <w:r>
        <w:rPr>
          <w:rFonts w:hint="eastAsia"/>
          <w:lang w:eastAsia="zh-CN"/>
        </w:rPr>
        <w:t>Kevin</w:t>
      </w:r>
      <w:r>
        <w:t>(01:01:08): 对，所以</w:t>
      </w:r>
      <w:r>
        <w:rPr>
          <w:rFonts w:hint="eastAsia"/>
          <w:lang w:val="en-US" w:eastAsia="zh-CN"/>
        </w:rPr>
        <w:t>我们学校这边比较</w:t>
      </w:r>
      <w:r>
        <w:t>国际</w:t>
      </w:r>
      <w:r>
        <w:rPr>
          <w:rFonts w:hint="eastAsia"/>
          <w:lang w:val="en-US" w:eastAsia="zh-CN"/>
        </w:rPr>
        <w:t>化，</w:t>
      </w:r>
      <w:r>
        <w:t>各个国家，各个地方的人都有，</w:t>
      </w:r>
      <w:r>
        <w:rPr>
          <w:rFonts w:hint="eastAsia"/>
          <w:lang w:val="en-US" w:eastAsia="zh-CN"/>
        </w:rPr>
        <w:t>大家</w:t>
      </w:r>
      <w:r>
        <w:t>真的很潮</w:t>
      </w:r>
      <w:r>
        <w:rPr>
          <w:rFonts w:hint="eastAsia"/>
          <w:lang w:eastAsia="zh-CN"/>
        </w:rPr>
        <w:t>。</w:t>
      </w:r>
      <w:r>
        <w:t>而且我们学校也有设计学院，专门做design的，每一年都有他们的毕业大秀在学校里面举办。</w:t>
      </w:r>
    </w:p>
    <w:p>
      <w:r>
        <w:rPr>
          <w:rFonts w:hint="eastAsia"/>
          <w:lang w:eastAsia="zh-CN"/>
        </w:rPr>
        <w:t>Eva</w:t>
      </w:r>
      <w:r>
        <w:t>(01:01:33): 好</w:t>
      </w:r>
      <w:r>
        <w:rPr>
          <w:rFonts w:hint="eastAsia"/>
          <w:lang w:val="en-US" w:eastAsia="zh-CN"/>
        </w:rPr>
        <w:t>的</w:t>
      </w:r>
      <w:r>
        <w:t>，你们跟导师预约见面有没有跨文化差异</w:t>
      </w:r>
      <w:r>
        <w:rPr>
          <w:rFonts w:hint="eastAsia"/>
          <w:lang w:val="en-US" w:eastAsia="zh-CN"/>
        </w:rPr>
        <w:t>存在</w:t>
      </w:r>
      <w:r>
        <w:t>，比如说你想什么时候见他，并不是由你决定，而是由他决定。</w:t>
      </w:r>
    </w:p>
    <w:p>
      <w:r>
        <w:rPr>
          <w:rFonts w:hint="eastAsia"/>
          <w:lang w:eastAsia="zh-CN"/>
        </w:rPr>
        <w:t>Kevin</w:t>
      </w:r>
      <w:r>
        <w:t>(01:01:45): 我们</w:t>
      </w:r>
      <w:r>
        <w:rPr>
          <w:rFonts w:hint="eastAsia"/>
          <w:lang w:val="en-US" w:eastAsia="zh-CN"/>
        </w:rPr>
        <w:t>的教授和</w:t>
      </w:r>
      <w:r>
        <w:t>lecture</w:t>
      </w:r>
      <w:r>
        <w:rPr>
          <w:rFonts w:hint="eastAsia"/>
          <w:lang w:val="en-US" w:eastAsia="zh-CN"/>
        </w:rPr>
        <w:t>r</w:t>
      </w:r>
      <w:r>
        <w:rPr>
          <w:rFonts w:hint="eastAsia"/>
          <w:lang w:eastAsia="zh-CN"/>
        </w:rPr>
        <w:t>，</w:t>
      </w:r>
      <w:r>
        <w:t>他</w:t>
      </w:r>
      <w:r>
        <w:rPr>
          <w:rFonts w:hint="eastAsia"/>
          <w:lang w:val="en-US" w:eastAsia="zh-CN"/>
        </w:rPr>
        <w:t>们</w:t>
      </w:r>
      <w:r>
        <w:t>会在开学前直接在校网上公布</w:t>
      </w:r>
      <w:r>
        <w:rPr>
          <w:rFonts w:hint="eastAsia"/>
          <w:lang w:val="en-US" w:eastAsia="zh-CN"/>
        </w:rPr>
        <w:t>他们的个人</w:t>
      </w:r>
      <w:r>
        <w:t>时间</w:t>
      </w:r>
      <w:r>
        <w:rPr>
          <w:rFonts w:hint="eastAsia"/>
          <w:lang w:val="en-US" w:eastAsia="zh-CN"/>
        </w:rPr>
        <w:t>安排</w:t>
      </w:r>
      <w:r>
        <w:t>。我遇到的</w:t>
      </w:r>
      <w:r>
        <w:rPr>
          <w:rFonts w:hint="eastAsia"/>
          <w:lang w:val="en-US" w:eastAsia="zh-CN"/>
        </w:rPr>
        <w:t>老师</w:t>
      </w:r>
      <w:r>
        <w:t>都是你可以在这些时间里面跟他</w:t>
      </w:r>
      <w:r>
        <w:rPr>
          <w:rFonts w:hint="eastAsia"/>
          <w:lang w:val="en-US" w:eastAsia="zh-CN"/>
        </w:rPr>
        <w:t>预约</w:t>
      </w:r>
      <w:r>
        <w:t>，</w:t>
      </w:r>
      <w:r>
        <w:rPr>
          <w:rFonts w:hint="eastAsia"/>
          <w:lang w:val="en-US" w:eastAsia="zh-CN"/>
        </w:rPr>
        <w:t>通过</w:t>
      </w:r>
      <w:r>
        <w:t>邮件或者telegram</w:t>
      </w:r>
      <w:r>
        <w:rPr>
          <w:rFonts w:hint="eastAsia"/>
          <w:lang w:val="en-US" w:eastAsia="zh-CN"/>
        </w:rPr>
        <w:t>的方式找他</w:t>
      </w:r>
      <w:r>
        <w:t>预约时间</w:t>
      </w:r>
      <w:r>
        <w:rPr>
          <w:rFonts w:hint="eastAsia"/>
          <w:lang w:eastAsia="zh-CN"/>
        </w:rPr>
        <w:t>。</w:t>
      </w:r>
      <w:r>
        <w:t>然后他</w:t>
      </w:r>
      <w:r>
        <w:rPr>
          <w:rFonts w:hint="eastAsia"/>
          <w:lang w:val="en-US" w:eastAsia="zh-CN"/>
        </w:rPr>
        <w:t>就会回复你</w:t>
      </w:r>
      <w:r>
        <w:t>学校里面见或者online。</w:t>
      </w:r>
    </w:p>
    <w:p>
      <w:pPr>
        <w:rPr>
          <w:rFonts w:hint="eastAsia"/>
          <w:lang w:val="en-US" w:eastAsia="zh-CN"/>
        </w:rPr>
      </w:pPr>
      <w:r>
        <w:rPr>
          <w:rFonts w:hint="eastAsia"/>
          <w:lang w:eastAsia="zh-CN"/>
        </w:rPr>
        <w:t>Eva</w:t>
      </w:r>
      <w:r>
        <w:t>(01:02:12): 哇，这个很好，</w:t>
      </w:r>
      <w:r>
        <w:rPr>
          <w:rFonts w:hint="eastAsia"/>
          <w:lang w:val="en-US" w:eastAsia="zh-CN"/>
        </w:rPr>
        <w:t>很</w:t>
      </w:r>
      <w:r>
        <w:t>方便</w:t>
      </w:r>
      <w:r>
        <w:rPr>
          <w:rFonts w:hint="eastAsia"/>
          <w:lang w:val="en-US" w:eastAsia="zh-CN"/>
        </w:rPr>
        <w:t>预约。</w:t>
      </w:r>
    </w:p>
    <w:p>
      <w:r>
        <w:rPr>
          <w:rFonts w:hint="eastAsia"/>
          <w:lang w:eastAsia="zh-CN"/>
        </w:rPr>
        <w:t>Kevin</w:t>
      </w:r>
      <w:r>
        <w:t>(01:02:14): 对。比较方便，大家一开始就把双方的时间表说清楚，会节省很多时间。只要</w:t>
      </w:r>
      <w:r>
        <w:rPr>
          <w:rFonts w:hint="eastAsia"/>
          <w:lang w:val="en-US" w:eastAsia="zh-CN"/>
        </w:rPr>
        <w:t>老师</w:t>
      </w:r>
      <w:r>
        <w:t>在线，他一定会回你的。</w:t>
      </w:r>
    </w:p>
    <w:p>
      <w:r>
        <w:rPr>
          <w:rFonts w:hint="eastAsia"/>
          <w:lang w:eastAsia="zh-CN"/>
        </w:rPr>
        <w:t>Eva</w:t>
      </w:r>
      <w:r>
        <w:t>(01:02:59): 好嘞，接下来请小孙分享一下，你在留学过程中遇到的最大的困难和挑战是什么？</w:t>
      </w:r>
    </w:p>
    <w:p>
      <w:r>
        <w:rPr>
          <w:rFonts w:hint="eastAsia"/>
          <w:lang w:eastAsia="zh-CN"/>
        </w:rPr>
        <w:t>小孙</w:t>
      </w:r>
      <w:r>
        <w:t>(01:03:11):学术方面的话，我口语还可以，我也是属于非常典型的</w:t>
      </w:r>
      <w:r>
        <w:rPr>
          <w:rFonts w:hint="eastAsia"/>
          <w:lang w:val="en-US" w:eastAsia="zh-CN"/>
        </w:rPr>
        <w:t>E</w:t>
      </w:r>
      <w:r>
        <w:t>人，就是五分钟不讲话就难受那种，所以有什么我也就直接说，</w:t>
      </w:r>
      <w:r>
        <w:rPr>
          <w:rFonts w:hint="eastAsia"/>
          <w:lang w:val="en-US" w:eastAsia="zh-CN"/>
        </w:rPr>
        <w:t>这</w:t>
      </w:r>
      <w:r>
        <w:t>对自己的英语水平其实会有一定的提升</w:t>
      </w:r>
      <w:r>
        <w:rPr>
          <w:rFonts w:hint="eastAsia"/>
          <w:lang w:val="en-US" w:eastAsia="zh-CN"/>
        </w:rPr>
        <w:t>帮助</w:t>
      </w:r>
      <w:r>
        <w:t>。但我</w:t>
      </w:r>
      <w:r>
        <w:rPr>
          <w:rFonts w:hint="eastAsia"/>
          <w:lang w:val="en-US" w:eastAsia="zh-CN"/>
        </w:rPr>
        <w:t>最大的</w:t>
      </w:r>
      <w:r>
        <w:t>困难在</w:t>
      </w:r>
      <w:r>
        <w:rPr>
          <w:rFonts w:hint="eastAsia"/>
          <w:lang w:val="en-US" w:eastAsia="zh-CN"/>
        </w:rPr>
        <w:t>英语</w:t>
      </w:r>
      <w:r>
        <w:t>阅读方面</w:t>
      </w:r>
      <w:r>
        <w:rPr>
          <w:rFonts w:hint="eastAsia"/>
          <w:lang w:eastAsia="zh-CN"/>
        </w:rPr>
        <w:t>，</w:t>
      </w:r>
      <w:r>
        <w:t>我现在有点太过于依赖翻译器。很多时候我已经到了那种不想自己看，</w:t>
      </w:r>
      <w:r>
        <w:rPr>
          <w:rFonts w:hint="eastAsia"/>
          <w:lang w:val="en-US" w:eastAsia="zh-CN"/>
        </w:rPr>
        <w:t>就想用</w:t>
      </w:r>
      <w:r>
        <w:t>有道翻译</w:t>
      </w:r>
      <w:r>
        <w:rPr>
          <w:rFonts w:hint="eastAsia"/>
          <w:lang w:val="en-US" w:eastAsia="zh-CN"/>
        </w:rPr>
        <w:t>一键转换的那种</w:t>
      </w:r>
      <w:r>
        <w:t>。 还有一个的话就是饮食</w:t>
      </w:r>
      <w:r>
        <w:rPr>
          <w:rFonts w:hint="eastAsia"/>
          <w:lang w:val="en-US" w:eastAsia="zh-CN"/>
        </w:rPr>
        <w:t>方面</w:t>
      </w:r>
      <w:r>
        <w:t>。因为我是非常需要从吃这方面获得幸福感的人，我来这里第一周因为水土不服</w:t>
      </w:r>
      <w:r>
        <w:rPr>
          <w:rFonts w:hint="eastAsia"/>
          <w:lang w:val="en-US" w:eastAsia="zh-CN"/>
        </w:rPr>
        <w:t>导致</w:t>
      </w:r>
      <w:r>
        <w:t>急性肠胃炎</w:t>
      </w:r>
      <w:r>
        <w:rPr>
          <w:rFonts w:hint="eastAsia"/>
          <w:lang w:eastAsia="zh-CN"/>
        </w:rPr>
        <w:t>，</w:t>
      </w:r>
      <w:r>
        <w:t>发了四天的高烧，白天也怕</w:t>
      </w:r>
      <w:r>
        <w:rPr>
          <w:rFonts w:hint="eastAsia"/>
          <w:lang w:val="en-US" w:eastAsia="zh-CN"/>
        </w:rPr>
        <w:t>耽误课程进度，所以</w:t>
      </w:r>
      <w:r>
        <w:t>不敢不去上，也不敢请假。就那么</w:t>
      </w:r>
      <w:r>
        <w:rPr>
          <w:rFonts w:hint="eastAsia"/>
          <w:lang w:val="en-US" w:eastAsia="zh-CN"/>
        </w:rPr>
        <w:t>带病</w:t>
      </w:r>
      <w:r>
        <w:t>硬撑着</w:t>
      </w:r>
      <w:r>
        <w:rPr>
          <w:rFonts w:hint="eastAsia"/>
          <w:lang w:eastAsia="zh-CN"/>
        </w:rPr>
        <w:t>，</w:t>
      </w:r>
      <w:r>
        <w:t>发着烧去上课。那一刻真的是无敌想家</w:t>
      </w:r>
      <w:r>
        <w:rPr>
          <w:rFonts w:hint="eastAsia"/>
          <w:lang w:eastAsia="zh-CN"/>
        </w:rPr>
        <w:t>，</w:t>
      </w:r>
      <w:r>
        <w:t>因为我在这边学习没有遇到什么太大的困难</w:t>
      </w:r>
      <w:r>
        <w:rPr>
          <w:rFonts w:hint="eastAsia"/>
          <w:lang w:eastAsia="zh-CN"/>
        </w:rPr>
        <w:t>。</w:t>
      </w:r>
      <w:r>
        <w:rPr>
          <w:rFonts w:hint="eastAsia"/>
          <w:lang w:val="en-US" w:eastAsia="zh-CN"/>
        </w:rPr>
        <w:t>更多的是</w:t>
      </w:r>
      <w:r>
        <w:t>生活上</w:t>
      </w:r>
      <w:r>
        <w:rPr>
          <w:rFonts w:hint="eastAsia"/>
          <w:lang w:eastAsia="zh-CN"/>
        </w:rPr>
        <w:t>，</w:t>
      </w:r>
      <w:r>
        <w:t>我</w:t>
      </w:r>
      <w:r>
        <w:rPr>
          <w:rFonts w:hint="eastAsia"/>
          <w:lang w:val="en-US" w:eastAsia="zh-CN"/>
        </w:rPr>
        <w:t>租住的</w:t>
      </w:r>
      <w:r>
        <w:t>地方比较偏</w:t>
      </w:r>
      <w:r>
        <w:rPr>
          <w:rFonts w:hint="eastAsia"/>
          <w:lang w:eastAsia="zh-CN"/>
        </w:rPr>
        <w:t>，</w:t>
      </w:r>
      <w:r>
        <w:t>有很多</w:t>
      </w:r>
      <w:r>
        <w:rPr>
          <w:rFonts w:hint="eastAsia"/>
          <w:lang w:val="en-US" w:eastAsia="zh-CN"/>
        </w:rPr>
        <w:t>国际</w:t>
      </w:r>
      <w:r>
        <w:t>外劳，所以不敢一个人出门，</w:t>
      </w:r>
      <w:r>
        <w:rPr>
          <w:rFonts w:hint="eastAsia"/>
          <w:lang w:val="en-US" w:eastAsia="zh-CN"/>
        </w:rPr>
        <w:t>怕</w:t>
      </w:r>
      <w:r>
        <w:t>遇到性骚扰，</w:t>
      </w:r>
      <w:r>
        <w:rPr>
          <w:rFonts w:hint="eastAsia"/>
          <w:lang w:val="en-US" w:eastAsia="zh-CN"/>
        </w:rPr>
        <w:t>所以</w:t>
      </w:r>
      <w:r>
        <w:t>我会感觉不太好。</w:t>
      </w:r>
    </w:p>
    <w:p>
      <w:r>
        <w:rPr>
          <w:rFonts w:hint="eastAsia"/>
          <w:lang w:eastAsia="zh-CN"/>
        </w:rPr>
        <w:t>Eva</w:t>
      </w:r>
      <w:r>
        <w:t>(01:04:45): 确实，女生晚上不要一个人出门。我有一个马来</w:t>
      </w:r>
      <w:r>
        <w:rPr>
          <w:rFonts w:hint="eastAsia"/>
          <w:lang w:val="en-US" w:eastAsia="zh-CN"/>
        </w:rPr>
        <w:t>西亚</w:t>
      </w:r>
      <w:r>
        <w:t>的师姐，</w:t>
      </w:r>
      <w:r>
        <w:rPr>
          <w:rFonts w:hint="eastAsia"/>
          <w:lang w:val="en-US" w:eastAsia="zh-CN"/>
        </w:rPr>
        <w:t>她</w:t>
      </w:r>
      <w:r>
        <w:t>是本地人，跟我说晚上十点钟以后绝不出门，</w:t>
      </w:r>
      <w:r>
        <w:rPr>
          <w:rFonts w:hint="eastAsia"/>
          <w:lang w:val="en-US" w:eastAsia="zh-CN"/>
        </w:rPr>
        <w:t>她</w:t>
      </w:r>
      <w:r>
        <w:t>说不安全。</w:t>
      </w:r>
    </w:p>
    <w:p>
      <w:r>
        <w:rPr>
          <w:rFonts w:hint="eastAsia"/>
          <w:lang w:eastAsia="zh-CN"/>
        </w:rPr>
        <w:t>小孙</w:t>
      </w:r>
      <w:r>
        <w:t>(01:04:58): 是这样的，他们打量你的那种眼神会让你觉得很有侵略性</w:t>
      </w:r>
      <w:r>
        <w:rPr>
          <w:rFonts w:hint="eastAsia"/>
          <w:lang w:eastAsia="zh-CN"/>
        </w:rPr>
        <w:t>，</w:t>
      </w:r>
      <w:r>
        <w:t>很不舒服。</w:t>
      </w:r>
    </w:p>
    <w:p>
      <w:pPr>
        <w:rPr>
          <w:rFonts w:hint="eastAsia" w:eastAsia="宋体"/>
          <w:lang w:eastAsia="zh-CN"/>
        </w:rPr>
      </w:pPr>
      <w:r>
        <w:rPr>
          <w:rFonts w:hint="eastAsia"/>
          <w:lang w:eastAsia="zh-CN"/>
        </w:rPr>
        <w:t>Eva</w:t>
      </w:r>
      <w:r>
        <w:t>(01:05:06): 对，我也遇到过。除了这些以外，你有没有遇到因为文化差异而无法理解的情况？像我们说到的这个公立院校的着装要求可能会比较严格一点</w:t>
      </w:r>
      <w:r>
        <w:rPr>
          <w:rFonts w:hint="eastAsia"/>
          <w:lang w:eastAsia="zh-CN"/>
        </w:rPr>
        <w:t>，</w:t>
      </w:r>
      <w:r>
        <w:t>以及跟老师见面的方式可能没有你们这么自由</w:t>
      </w:r>
      <w:r>
        <w:rPr>
          <w:rFonts w:hint="eastAsia"/>
          <w:lang w:eastAsia="zh-CN"/>
        </w:rPr>
        <w:t>。</w:t>
      </w:r>
      <w:r>
        <w:t>刚刚</w:t>
      </w:r>
      <w:r>
        <w:rPr>
          <w:rFonts w:hint="eastAsia"/>
          <w:lang w:val="en-US" w:eastAsia="zh-CN"/>
        </w:rPr>
        <w:t>泰莱的</w:t>
      </w:r>
      <w:r>
        <w:t>kevin说到你们</w:t>
      </w:r>
      <w:r>
        <w:rPr>
          <w:rFonts w:hint="eastAsia"/>
          <w:lang w:val="en-US" w:eastAsia="zh-CN"/>
        </w:rPr>
        <w:t>私立院校</w:t>
      </w:r>
      <w:r>
        <w:t>会更开放自由一点，那你们英迪呢也是一样的</w:t>
      </w:r>
      <w:r>
        <w:rPr>
          <w:rFonts w:hint="eastAsia"/>
          <w:lang w:val="en-US" w:eastAsia="zh-CN"/>
        </w:rPr>
        <w:t>吗</w:t>
      </w:r>
      <w:r>
        <w:rPr>
          <w:rFonts w:hint="eastAsia"/>
          <w:lang w:eastAsia="zh-CN"/>
        </w:rPr>
        <w:t>？</w:t>
      </w:r>
    </w:p>
    <w:p>
      <w:r>
        <w:rPr>
          <w:rFonts w:hint="eastAsia"/>
          <w:lang w:eastAsia="zh-CN"/>
        </w:rPr>
        <w:t>小孙</w:t>
      </w:r>
      <w:r>
        <w:t>(01:05:37): 一样的，像私立院校的话，</w:t>
      </w:r>
      <w:r>
        <w:rPr>
          <w:rFonts w:hint="eastAsia"/>
          <w:lang w:val="en-US" w:eastAsia="zh-CN"/>
        </w:rPr>
        <w:t>学校</w:t>
      </w:r>
      <w:r>
        <w:t>对着装没有特别严格的要求</w:t>
      </w:r>
      <w:r>
        <w:rPr>
          <w:rFonts w:hint="eastAsia"/>
          <w:lang w:eastAsia="zh-CN"/>
        </w:rPr>
        <w:t>。</w:t>
      </w:r>
      <w:r>
        <w:t>甚至说因为我怕热，所以我有时候穿短裙去上课，老师还会夸我穿</w:t>
      </w:r>
      <w:r>
        <w:rPr>
          <w:rFonts w:hint="eastAsia"/>
          <w:lang w:eastAsia="zh-CN"/>
        </w:rPr>
        <w:t>得</w:t>
      </w:r>
      <w:r>
        <w:t>好看。 然后约见面的话，其实我们也没有一个特别固定的方式，我们有一些</w:t>
      </w:r>
      <w:r>
        <w:rPr>
          <w:rFonts w:hint="eastAsia"/>
          <w:lang w:val="en-US" w:eastAsia="zh-CN"/>
        </w:rPr>
        <w:t>课程，老师会</w:t>
      </w:r>
      <w:r>
        <w:t>专门</w:t>
      </w:r>
      <w:r>
        <w:rPr>
          <w:rFonts w:hint="eastAsia"/>
          <w:lang w:val="en-US" w:eastAsia="zh-CN"/>
        </w:rPr>
        <w:t>建一个</w:t>
      </w:r>
      <w:r>
        <w:t>whatsa</w:t>
      </w:r>
      <w:r>
        <w:rPr>
          <w:rFonts w:hint="eastAsia"/>
          <w:lang w:val="en-US" w:eastAsia="zh-CN"/>
        </w:rPr>
        <w:t>pp</w:t>
      </w:r>
      <w:r>
        <w:t xml:space="preserve"> group</w:t>
      </w:r>
      <w:r>
        <w:rPr>
          <w:rFonts w:hint="eastAsia"/>
          <w:lang w:val="en-US" w:eastAsia="zh-CN"/>
        </w:rPr>
        <w:t>,</w:t>
      </w:r>
      <w:r>
        <w:t>你有什么事情</w:t>
      </w:r>
      <w:r>
        <w:rPr>
          <w:rFonts w:hint="eastAsia"/>
          <w:lang w:val="en-US" w:eastAsia="zh-CN"/>
        </w:rPr>
        <w:t>可以</w:t>
      </w:r>
      <w:r>
        <w:t>直接在里面</w:t>
      </w:r>
      <w:r>
        <w:rPr>
          <w:rFonts w:hint="eastAsia"/>
          <w:lang w:val="en-US" w:eastAsia="zh-CN"/>
        </w:rPr>
        <w:t>@</w:t>
      </w:r>
      <w:r>
        <w:t>老师</w:t>
      </w:r>
      <w:r>
        <w:rPr>
          <w:rFonts w:hint="eastAsia"/>
          <w:lang w:eastAsia="zh-CN"/>
        </w:rPr>
        <w:t>，</w:t>
      </w:r>
      <w:r>
        <w:t>问他就可以。</w:t>
      </w:r>
      <w:r>
        <w:rPr>
          <w:rFonts w:hint="eastAsia"/>
          <w:lang w:val="en-US" w:eastAsia="zh-CN"/>
        </w:rPr>
        <w:t>当然</w:t>
      </w:r>
      <w:r>
        <w:t>有一些老师</w:t>
      </w:r>
      <w:r>
        <w:rPr>
          <w:rFonts w:hint="eastAsia"/>
          <w:lang w:eastAsia="zh-CN"/>
        </w:rPr>
        <w:t>，</w:t>
      </w:r>
      <w:r>
        <w:t>你下课之后你去找他，他会</w:t>
      </w:r>
      <w:r>
        <w:rPr>
          <w:rFonts w:hint="eastAsia"/>
          <w:lang w:val="en-US" w:eastAsia="zh-CN"/>
        </w:rPr>
        <w:t>告知</w:t>
      </w:r>
      <w:r>
        <w:t>你去找他的时候先给他发邮件，确认他是不是有时间，</w:t>
      </w:r>
      <w:r>
        <w:rPr>
          <w:rFonts w:hint="eastAsia"/>
          <w:lang w:val="en-US" w:eastAsia="zh-CN"/>
        </w:rPr>
        <w:t>如果</w:t>
      </w:r>
      <w:r>
        <w:t>他有时间，他会告诉你在哪见</w:t>
      </w:r>
      <w:r>
        <w:rPr>
          <w:rFonts w:hint="eastAsia"/>
          <w:lang w:eastAsia="zh-CN"/>
        </w:rPr>
        <w:t>，</w:t>
      </w:r>
      <w:r>
        <w:t>几点见。</w:t>
      </w:r>
    </w:p>
    <w:p>
      <w:pPr>
        <w:rPr>
          <w:rFonts w:hint="eastAsia" w:eastAsia="宋体"/>
          <w:lang w:eastAsia="zh-CN"/>
        </w:rPr>
      </w:pPr>
      <w:r>
        <w:rPr>
          <w:rFonts w:hint="eastAsia"/>
          <w:lang w:eastAsia="zh-CN"/>
        </w:rPr>
        <w:t>Eva</w:t>
      </w:r>
      <w:r>
        <w:t>(01:06:18): 好嘞，我还想问一下小孙，你们学校有没有提供一些帮助大家快速适应当地文化，学习环境，生活环境的</w:t>
      </w:r>
      <w:r>
        <w:rPr>
          <w:rFonts w:hint="eastAsia"/>
          <w:lang w:val="en-US" w:eastAsia="zh-CN"/>
        </w:rPr>
        <w:t>活动和服务</w:t>
      </w:r>
      <w:r>
        <w:t>呢</w:t>
      </w:r>
      <w:r>
        <w:rPr>
          <w:rFonts w:hint="eastAsia"/>
          <w:lang w:eastAsia="zh-CN"/>
        </w:rPr>
        <w:t>？</w:t>
      </w:r>
    </w:p>
    <w:p>
      <w:r>
        <w:rPr>
          <w:rFonts w:hint="eastAsia"/>
          <w:lang w:eastAsia="zh-CN"/>
        </w:rPr>
        <w:t>小孙</w:t>
      </w:r>
      <w:r>
        <w:t>(01:06:34): 有，我们学校比较特殊，它是被中国的希望集团收购了。所以我们这个校区是有专门的国际部，在国际部里面专门还有中国老师来负责对中国学生的管理</w:t>
      </w:r>
      <w:r>
        <w:rPr>
          <w:rFonts w:hint="eastAsia"/>
          <w:lang w:eastAsia="zh-CN"/>
        </w:rPr>
        <w:t>。</w:t>
      </w:r>
      <w:r>
        <w:t>比如说你接机的时候</w:t>
      </w:r>
      <w:r>
        <w:rPr>
          <w:rFonts w:hint="eastAsia"/>
          <w:lang w:eastAsia="zh-CN"/>
        </w:rPr>
        <w:t>，</w:t>
      </w:r>
      <w:r>
        <w:rPr>
          <w:rFonts w:hint="eastAsia"/>
          <w:lang w:val="en-US" w:eastAsia="zh-CN"/>
        </w:rPr>
        <w:t>学校会派</w:t>
      </w:r>
      <w:r>
        <w:t>会中文的华人老师</w:t>
      </w:r>
      <w:r>
        <w:rPr>
          <w:rFonts w:hint="eastAsia"/>
          <w:lang w:val="en-US" w:eastAsia="zh-CN"/>
        </w:rPr>
        <w:t>接机</w:t>
      </w:r>
      <w:r>
        <w:t>。在生活方面你有什么不懂的</w:t>
      </w:r>
      <w:r>
        <w:rPr>
          <w:rFonts w:hint="eastAsia"/>
          <w:lang w:eastAsia="zh-CN"/>
        </w:rPr>
        <w:t>，</w:t>
      </w:r>
      <w:r>
        <w:t>也可以问他。有一些家长也会去找这个</w:t>
      </w:r>
      <w:r>
        <w:rPr>
          <w:rFonts w:hint="eastAsia"/>
          <w:lang w:val="en-US" w:eastAsia="zh-CN"/>
        </w:rPr>
        <w:t>国际部</w:t>
      </w:r>
      <w:r>
        <w:t>负责的</w:t>
      </w:r>
      <w:r>
        <w:rPr>
          <w:rFonts w:hint="eastAsia"/>
          <w:lang w:val="en-US" w:eastAsia="zh-CN"/>
        </w:rPr>
        <w:t>中国</w:t>
      </w:r>
      <w:r>
        <w:t>老师，他对中国人还是比较友好的。</w:t>
      </w:r>
    </w:p>
    <w:p>
      <w:pPr>
        <w:rPr>
          <w:rFonts w:hint="eastAsia" w:eastAsia="宋体"/>
          <w:lang w:eastAsia="zh-CN"/>
        </w:rPr>
      </w:pPr>
      <w:r>
        <w:rPr>
          <w:rFonts w:hint="eastAsia"/>
          <w:lang w:eastAsia="zh-CN"/>
        </w:rPr>
        <w:t>Eva</w:t>
      </w:r>
      <w:r>
        <w:t>(01:07:14): 这点很好，你有没有比较熟悉的负责接待你们的中国老师</w:t>
      </w:r>
      <w:r>
        <w:rPr>
          <w:rFonts w:hint="eastAsia"/>
          <w:lang w:eastAsia="zh-CN"/>
        </w:rPr>
        <w:t>？</w:t>
      </w:r>
    </w:p>
    <w:p>
      <w:r>
        <w:rPr>
          <w:rFonts w:hint="eastAsia"/>
          <w:lang w:eastAsia="zh-CN"/>
        </w:rPr>
        <w:t>小孙</w:t>
      </w:r>
      <w:r>
        <w:t>(01:07:22): 有的，而且这个老师比较友好，我从开学到现在就见了他两面，他都能记得住我的名字。</w:t>
      </w:r>
    </w:p>
    <w:p>
      <w:r>
        <w:rPr>
          <w:rFonts w:hint="eastAsia"/>
          <w:lang w:eastAsia="zh-CN"/>
        </w:rPr>
        <w:t>Eva</w:t>
      </w:r>
      <w:r>
        <w:t>(01:07:32):是这样的，小孙，我除了要进行留学生的线上小组讨论以外，我还需要去采访八个international officer</w:t>
      </w:r>
      <w:r>
        <w:rPr>
          <w:rFonts w:hint="eastAsia"/>
          <w:lang w:eastAsia="zh-CN"/>
        </w:rPr>
        <w:t>，</w:t>
      </w:r>
      <w:r>
        <w:t>就是专门负责留学生对接的国际老师。我想问一下，你方便问一下你的老师愿不愿意接受我的线上采访？</w:t>
      </w:r>
    </w:p>
    <w:p>
      <w:r>
        <w:rPr>
          <w:rFonts w:hint="eastAsia"/>
          <w:lang w:eastAsia="zh-CN"/>
        </w:rPr>
        <w:t>小孙</w:t>
      </w:r>
      <w:r>
        <w:t>(01:07:54): 可以，如果能帮到你的话，我觉得他应该也会愿意吧。</w:t>
      </w:r>
    </w:p>
    <w:p>
      <w:r>
        <w:rPr>
          <w:rFonts w:hint="eastAsia"/>
          <w:lang w:eastAsia="zh-CN"/>
        </w:rPr>
        <w:t>Eva</w:t>
      </w:r>
      <w:r>
        <w:t>(01:07:58): 那行，等结束之后，我把一些相关的情况和信息先发给你，你帮我先问一下，他愿意的话你再把联系方式推给我，我再联系他可以吗？</w:t>
      </w:r>
    </w:p>
    <w:p>
      <w:r>
        <w:rPr>
          <w:rFonts w:hint="eastAsia"/>
          <w:lang w:eastAsia="zh-CN"/>
        </w:rPr>
        <w:t>小孙</w:t>
      </w:r>
      <w:r>
        <w:t>(01:08:09): 没问题。</w:t>
      </w:r>
    </w:p>
    <w:p>
      <w:r>
        <w:rPr>
          <w:rFonts w:hint="eastAsia"/>
          <w:lang w:eastAsia="zh-CN"/>
        </w:rPr>
        <w:t>Eva</w:t>
      </w:r>
      <w:r>
        <w:t>(01:08:11): 太谢谢了。好，那kevin我想问一下你们学校有没有</w:t>
      </w:r>
      <w:r>
        <w:rPr>
          <w:rFonts w:hint="eastAsia"/>
          <w:lang w:eastAsia="zh-CN"/>
        </w:rPr>
        <w:t>提供</w:t>
      </w:r>
      <w:r>
        <w:t>一些帮助留学生快速适应当地文化的</w:t>
      </w:r>
      <w:r>
        <w:rPr>
          <w:rFonts w:hint="eastAsia"/>
          <w:lang w:val="en-US" w:eastAsia="zh-CN"/>
        </w:rPr>
        <w:t>活动和服务</w:t>
      </w:r>
      <w:r>
        <w:t>呢</w:t>
      </w:r>
      <w:r>
        <w:rPr>
          <w:rFonts w:hint="eastAsia"/>
          <w:lang w:eastAsia="zh-CN"/>
        </w:rPr>
        <w:t>？</w:t>
      </w:r>
    </w:p>
    <w:p>
      <w:r>
        <w:rPr>
          <w:rFonts w:hint="eastAsia"/>
          <w:lang w:eastAsia="zh-CN"/>
        </w:rPr>
        <w:t>Kevin</w:t>
      </w:r>
      <w:r>
        <w:t>(01:08:26): 说实话，因为我刚入学的时候是在上网课</w:t>
      </w:r>
      <w:r>
        <w:rPr>
          <w:rFonts w:hint="eastAsia"/>
          <w:lang w:eastAsia="zh-CN"/>
        </w:rPr>
        <w:t>，</w:t>
      </w:r>
      <w:r>
        <w:t>所以我没有很直接</w:t>
      </w:r>
      <w:r>
        <w:rPr>
          <w:rFonts w:hint="eastAsia"/>
          <w:lang w:eastAsia="zh-CN"/>
        </w:rPr>
        <w:t>地</w:t>
      </w:r>
      <w:r>
        <w:t>接触到</w:t>
      </w:r>
      <w:r>
        <w:rPr>
          <w:rFonts w:hint="eastAsia"/>
          <w:lang w:eastAsia="zh-CN"/>
        </w:rPr>
        <w:t>。</w:t>
      </w:r>
      <w:r>
        <w:t>不过我是先读的预科再升的本科，这当中我们每一个学生都有一个可以讲</w:t>
      </w:r>
      <w:r>
        <w:rPr>
          <w:rFonts w:hint="eastAsia"/>
          <w:lang w:val="en-US" w:eastAsia="zh-CN"/>
        </w:rPr>
        <w:t>中文</w:t>
      </w:r>
      <w:r>
        <w:t>的辅导员</w:t>
      </w:r>
      <w:r>
        <w:rPr>
          <w:rFonts w:hint="eastAsia"/>
          <w:lang w:eastAsia="zh-CN"/>
        </w:rPr>
        <w:t>。</w:t>
      </w:r>
      <w:r>
        <w:rPr>
          <w:rFonts w:hint="eastAsia"/>
          <w:lang w:val="en-US" w:eastAsia="zh-CN"/>
        </w:rPr>
        <w:t>他会</w:t>
      </w:r>
      <w:r>
        <w:t>教你怎么去申请学校的degree，然后跟你讲解学校里边的一些课程，你未来想读</w:t>
      </w:r>
      <w:r>
        <w:rPr>
          <w:rFonts w:hint="eastAsia"/>
          <w:lang w:val="en-US" w:eastAsia="zh-CN"/>
        </w:rPr>
        <w:t>的</w:t>
      </w:r>
      <w:r>
        <w:t>专业</w:t>
      </w:r>
      <w:r>
        <w:rPr>
          <w:rFonts w:hint="eastAsia"/>
          <w:lang w:eastAsia="zh-CN"/>
        </w:rPr>
        <w:t>，</w:t>
      </w:r>
      <w:r>
        <w:t>甚至他会去帮我跟我们院长联系</w:t>
      </w:r>
      <w:r>
        <w:rPr>
          <w:rFonts w:hint="eastAsia"/>
          <w:lang w:eastAsia="zh-CN"/>
        </w:rPr>
        <w:t>，</w:t>
      </w:r>
      <w:r>
        <w:t>然后我们可以面谈</w:t>
      </w:r>
      <w:r>
        <w:rPr>
          <w:rFonts w:hint="eastAsia"/>
          <w:lang w:eastAsia="zh-CN"/>
        </w:rPr>
        <w:t>，</w:t>
      </w:r>
      <w:r>
        <w:t>我觉得这个是不错的</w:t>
      </w:r>
      <w:r>
        <w:rPr>
          <w:rFonts w:hint="eastAsia"/>
          <w:lang w:eastAsia="zh-CN"/>
        </w:rPr>
        <w:t>。</w:t>
      </w:r>
      <w:r>
        <w:t>然后校园环境的话</w:t>
      </w:r>
      <w:r>
        <w:rPr>
          <w:rFonts w:hint="eastAsia"/>
          <w:lang w:eastAsia="zh-CN"/>
        </w:rPr>
        <w:t>，</w:t>
      </w:r>
      <w:r>
        <w:t>我们学校也不是很大。</w:t>
      </w:r>
      <w:r>
        <w:rPr>
          <w:rFonts w:hint="eastAsia"/>
          <w:lang w:val="en-US" w:eastAsia="zh-CN"/>
        </w:rPr>
        <w:t>学校</w:t>
      </w:r>
      <w:r>
        <w:t>会有一个地图</w:t>
      </w:r>
      <w:r>
        <w:rPr>
          <w:rFonts w:hint="eastAsia"/>
          <w:lang w:val="en-US" w:eastAsia="zh-CN"/>
        </w:rPr>
        <w:t>app</w:t>
      </w:r>
      <w:r>
        <w:t>，</w:t>
      </w:r>
      <w:r>
        <w:rPr>
          <w:rFonts w:hint="eastAsia"/>
          <w:lang w:val="en-US" w:eastAsia="zh-CN"/>
        </w:rPr>
        <w:t>我们</w:t>
      </w:r>
      <w:r>
        <w:t>可以跟着这个地图走，</w:t>
      </w:r>
      <w:r>
        <w:rPr>
          <w:rFonts w:hint="eastAsia"/>
          <w:lang w:val="en-US" w:eastAsia="zh-CN"/>
        </w:rPr>
        <w:t>方便我们找到上课教室</w:t>
      </w:r>
      <w:r>
        <w:t>。</w:t>
      </w:r>
    </w:p>
    <w:p>
      <w:r>
        <w:rPr>
          <w:rFonts w:hint="eastAsia"/>
          <w:lang w:eastAsia="zh-CN"/>
        </w:rPr>
        <w:t>Eva</w:t>
      </w:r>
      <w:r>
        <w:t>(01:09:29): 像你刚刚说的</w:t>
      </w:r>
      <w:r>
        <w:rPr>
          <w:rFonts w:hint="eastAsia"/>
          <w:lang w:val="en-US" w:eastAsia="zh-CN"/>
        </w:rPr>
        <w:t>辅导员</w:t>
      </w:r>
      <w:r>
        <w:t>老师，他是华人老师还是本地老师？</w:t>
      </w:r>
    </w:p>
    <w:p>
      <w:r>
        <w:rPr>
          <w:rFonts w:hint="eastAsia"/>
          <w:lang w:eastAsia="zh-CN"/>
        </w:rPr>
        <w:t>Kevin</w:t>
      </w:r>
      <w:r>
        <w:t>(01:09:35): 你可以选。</w:t>
      </w:r>
    </w:p>
    <w:p>
      <w:pPr>
        <w:rPr>
          <w:rFonts w:hint="eastAsia"/>
          <w:lang w:val="en-US" w:eastAsia="zh-CN"/>
        </w:rPr>
      </w:pPr>
      <w:r>
        <w:rPr>
          <w:rFonts w:hint="eastAsia"/>
          <w:lang w:eastAsia="zh-CN"/>
        </w:rPr>
        <w:t>Eva</w:t>
      </w:r>
      <w:r>
        <w:t>(01:09:41): 好嘞，那</w:t>
      </w:r>
      <w:r>
        <w:rPr>
          <w:rFonts w:hint="eastAsia"/>
          <w:lang w:val="en-US" w:eastAsia="zh-CN"/>
        </w:rPr>
        <w:t>Sun</w:t>
      </w:r>
      <w:r>
        <w:t>你呢？</w:t>
      </w:r>
      <w:r>
        <w:rPr>
          <w:rFonts w:hint="eastAsia"/>
          <w:lang w:val="en-US" w:eastAsia="zh-CN"/>
        </w:rPr>
        <w:t>你所</w:t>
      </w:r>
      <w:r>
        <w:t>在公立学校有没有提供一些帮助大家适应当地文化和学习的这种</w:t>
      </w:r>
      <w:r>
        <w:rPr>
          <w:rFonts w:hint="eastAsia"/>
          <w:lang w:val="en-US" w:eastAsia="zh-CN"/>
        </w:rPr>
        <w:t>活动和服务？</w:t>
      </w:r>
    </w:p>
    <w:p>
      <w:r>
        <w:t>Sun(01:10:09): 因为疫情的原因，刚开始入学的时候，</w:t>
      </w:r>
      <w:r>
        <w:rPr>
          <w:rFonts w:hint="eastAsia"/>
          <w:lang w:val="en-US" w:eastAsia="zh-CN"/>
        </w:rPr>
        <w:t>我主要</w:t>
      </w:r>
      <w:r>
        <w:t>以线上的方式在上课</w:t>
      </w:r>
      <w:r>
        <w:rPr>
          <w:rFonts w:hint="eastAsia"/>
          <w:lang w:eastAsia="zh-CN"/>
        </w:rPr>
        <w:t>。</w:t>
      </w:r>
      <w:r>
        <w:rPr>
          <w:rFonts w:hint="eastAsia"/>
          <w:lang w:val="en-US" w:eastAsia="zh-CN"/>
        </w:rPr>
        <w:t>我们</w:t>
      </w:r>
      <w:r>
        <w:t>学校其实更多的是当地马来人，</w:t>
      </w:r>
      <w:r>
        <w:rPr>
          <w:rFonts w:hint="eastAsia"/>
          <w:lang w:val="en-US" w:eastAsia="zh-CN"/>
        </w:rPr>
        <w:t>华人。</w:t>
      </w:r>
      <w:r>
        <w:t>整个国际留学生的人数呢相对比较少，所以他对于这种学校的生活</w:t>
      </w:r>
      <w:r>
        <w:rPr>
          <w:rFonts w:hint="eastAsia"/>
          <w:lang w:eastAsia="zh-CN"/>
        </w:rPr>
        <w:t>，</w:t>
      </w:r>
      <w:r>
        <w:t>学习方面的适应没有太多的指导。我最主要的这种信息来源其实是比我年长的一些师哥师姐。从他们的聊天当中，或者是询问他们去学习</w:t>
      </w:r>
      <w:r>
        <w:rPr>
          <w:rFonts w:hint="eastAsia"/>
          <w:lang w:val="en-US" w:eastAsia="zh-CN"/>
        </w:rPr>
        <w:t>和</w:t>
      </w:r>
      <w:r>
        <w:t>了解</w:t>
      </w:r>
      <w:r>
        <w:rPr>
          <w:rFonts w:hint="eastAsia"/>
          <w:lang w:val="en-US" w:eastAsia="zh-CN"/>
        </w:rPr>
        <w:t>相关</w:t>
      </w:r>
      <w:r>
        <w:t>内容。</w:t>
      </w:r>
      <w:r>
        <w:rPr>
          <w:rFonts w:hint="eastAsia"/>
          <w:lang w:val="en-US" w:eastAsia="zh-CN"/>
        </w:rPr>
        <w:t>另外，</w:t>
      </w:r>
      <w:r>
        <w:t>我们会</w:t>
      </w:r>
      <w:r>
        <w:rPr>
          <w:rFonts w:hint="eastAsia"/>
          <w:lang w:val="en-US" w:eastAsia="zh-CN"/>
        </w:rPr>
        <w:t>收到</w:t>
      </w:r>
      <w:r>
        <w:t>很多的email</w:t>
      </w:r>
      <w:r>
        <w:rPr>
          <w:rFonts w:hint="eastAsia"/>
          <w:lang w:eastAsia="zh-CN"/>
        </w:rPr>
        <w:t>，</w:t>
      </w:r>
      <w:r>
        <w:t>邮件</w:t>
      </w:r>
      <w:r>
        <w:rPr>
          <w:rFonts w:hint="eastAsia"/>
          <w:lang w:val="en-US" w:eastAsia="zh-CN"/>
        </w:rPr>
        <w:t>里面会通知一些</w:t>
      </w:r>
      <w:r>
        <w:t>社团的活动</w:t>
      </w:r>
      <w:r>
        <w:rPr>
          <w:rFonts w:hint="eastAsia"/>
          <w:lang w:eastAsia="zh-CN"/>
        </w:rPr>
        <w:t>，</w:t>
      </w:r>
      <w:r>
        <w:t>节日庆典。大概是以这样的方式，让国际留学生更多</w:t>
      </w:r>
      <w:r>
        <w:rPr>
          <w:rFonts w:hint="eastAsia"/>
          <w:lang w:eastAsia="zh-CN"/>
        </w:rPr>
        <w:t>地</w:t>
      </w:r>
      <w:r>
        <w:t>去融入学校的一些文化氛围吧。</w:t>
      </w:r>
    </w:p>
    <w:p>
      <w:r>
        <w:rPr>
          <w:rFonts w:hint="eastAsia"/>
          <w:lang w:eastAsia="zh-CN"/>
        </w:rPr>
        <w:t>Eva</w:t>
      </w:r>
      <w:r>
        <w:t>(01:11:16): 好的，小霍</w:t>
      </w:r>
      <w:r>
        <w:rPr>
          <w:rFonts w:hint="eastAsia"/>
          <w:lang w:eastAsia="zh-CN"/>
        </w:rPr>
        <w:t>，</w:t>
      </w:r>
      <w:r>
        <w:t>你们UPM有其他补充的吗？像刚才</w:t>
      </w:r>
      <w:r>
        <w:rPr>
          <w:rFonts w:hint="eastAsia"/>
          <w:lang w:val="en-US" w:eastAsia="zh-CN"/>
        </w:rPr>
        <w:t>Sun</w:t>
      </w:r>
      <w:r>
        <w:t>在UTM提到的这些支持政策。</w:t>
      </w:r>
    </w:p>
    <w:p>
      <w:r>
        <w:rPr>
          <w:rFonts w:hint="eastAsia"/>
          <w:lang w:eastAsia="zh-CN"/>
        </w:rPr>
        <w:t>小霍</w:t>
      </w:r>
      <w:r>
        <w:t>(01:11:26): 我们会有一些选修课，类似于国内的社会实践</w:t>
      </w:r>
      <w:r>
        <w:rPr>
          <w:rFonts w:hint="eastAsia"/>
          <w:lang w:val="en-US" w:eastAsia="zh-CN"/>
        </w:rPr>
        <w:t>课程</w:t>
      </w:r>
      <w:r>
        <w:t>。</w:t>
      </w:r>
      <w:r>
        <w:rPr>
          <w:rFonts w:hint="eastAsia"/>
          <w:lang w:val="en-US" w:eastAsia="zh-CN"/>
        </w:rPr>
        <w:t>我记得</w:t>
      </w:r>
      <w:r>
        <w:t>上次选了一个</w:t>
      </w:r>
      <w:r>
        <w:rPr>
          <w:rFonts w:hint="eastAsia"/>
          <w:lang w:val="en-US" w:eastAsia="zh-CN"/>
        </w:rPr>
        <w:t>唐</w:t>
      </w:r>
      <w:r>
        <w:t>球</w:t>
      </w:r>
      <w:r>
        <w:rPr>
          <w:rFonts w:hint="eastAsia"/>
          <w:lang w:eastAsia="zh-CN"/>
        </w:rPr>
        <w:t>，</w:t>
      </w:r>
      <w:r>
        <w:t>就是我们古代的蹴鞠</w:t>
      </w:r>
      <w:r>
        <w:rPr>
          <w:rFonts w:hint="eastAsia"/>
          <w:lang w:eastAsia="zh-CN"/>
        </w:rPr>
        <w:t>，</w:t>
      </w:r>
      <w:r>
        <w:rPr>
          <w:rFonts w:hint="eastAsia"/>
          <w:lang w:val="en-US" w:eastAsia="zh-CN"/>
        </w:rPr>
        <w:t>需要</w:t>
      </w:r>
      <w:r>
        <w:t>去体育场</w:t>
      </w:r>
      <w:r>
        <w:rPr>
          <w:rFonts w:hint="eastAsia"/>
          <w:lang w:eastAsia="zh-CN"/>
        </w:rPr>
        <w:t>。</w:t>
      </w:r>
      <w:r>
        <w:rPr>
          <w:rFonts w:hint="eastAsia"/>
          <w:lang w:val="en-US" w:eastAsia="zh-CN"/>
        </w:rPr>
        <w:t>但是</w:t>
      </w:r>
      <w:r>
        <w:t>我们学校真的大</w:t>
      </w:r>
      <w:r>
        <w:rPr>
          <w:rFonts w:hint="eastAsia"/>
          <w:lang w:eastAsia="zh-CN"/>
        </w:rPr>
        <w:t>，</w:t>
      </w:r>
      <w:r>
        <w:t>每次都要打个车</w:t>
      </w:r>
      <w:r>
        <w:rPr>
          <w:rFonts w:hint="eastAsia"/>
          <w:lang w:val="en-US" w:eastAsia="zh-CN"/>
        </w:rPr>
        <w:t>去那边</w:t>
      </w:r>
      <w:r>
        <w:t>。我们还有羽毛球比赛</w:t>
      </w:r>
      <w:r>
        <w:rPr>
          <w:rFonts w:hint="eastAsia"/>
          <w:lang w:eastAsia="zh-CN"/>
        </w:rPr>
        <w:t>，</w:t>
      </w:r>
      <w:r>
        <w:t>射箭课程</w:t>
      </w:r>
      <w:r>
        <w:rPr>
          <w:rFonts w:hint="eastAsia"/>
          <w:lang w:eastAsia="zh-CN"/>
        </w:rPr>
        <w:t>，</w:t>
      </w:r>
      <w:r>
        <w:rPr>
          <w:rFonts w:hint="eastAsia"/>
          <w:lang w:val="en-US" w:eastAsia="zh-CN"/>
        </w:rPr>
        <w:t>通过这些</w:t>
      </w:r>
      <w:r>
        <w:t>运动类的</w:t>
      </w:r>
      <w:r>
        <w:rPr>
          <w:rFonts w:hint="eastAsia"/>
          <w:lang w:val="en-US" w:eastAsia="zh-CN"/>
        </w:rPr>
        <w:t>课程可以</w:t>
      </w:r>
      <w:r>
        <w:t>了解当地的</w:t>
      </w:r>
      <w:r>
        <w:rPr>
          <w:rFonts w:hint="eastAsia"/>
          <w:lang w:val="en-US" w:eastAsia="zh-CN"/>
        </w:rPr>
        <w:t>生活和文化</w:t>
      </w:r>
      <w:r>
        <w:t>。我有的同学选的</w:t>
      </w:r>
      <w:r>
        <w:rPr>
          <w:rFonts w:hint="eastAsia"/>
          <w:lang w:val="en-US" w:eastAsia="zh-CN"/>
        </w:rPr>
        <w:t>课程</w:t>
      </w:r>
      <w:r>
        <w:t>是去当地的中小学</w:t>
      </w:r>
      <w:r>
        <w:rPr>
          <w:rFonts w:hint="eastAsia"/>
          <w:lang w:eastAsia="zh-CN"/>
        </w:rPr>
        <w:t>，</w:t>
      </w:r>
      <w:r>
        <w:t>养老院</w:t>
      </w:r>
      <w:r>
        <w:rPr>
          <w:rFonts w:hint="eastAsia"/>
          <w:lang w:val="en-US" w:eastAsia="zh-CN"/>
        </w:rPr>
        <w:t>等，可以更好地融入当地居民和生活。我还选了一个</w:t>
      </w:r>
      <w:r>
        <w:t>手球</w:t>
      </w:r>
      <w:r>
        <w:rPr>
          <w:rFonts w:hint="eastAsia"/>
          <w:lang w:eastAsia="zh-CN"/>
        </w:rPr>
        <w:t>，</w:t>
      </w:r>
      <w:r>
        <w:t>因为当时是线上选的，就做了一些</w:t>
      </w:r>
      <w:r>
        <w:rPr>
          <w:rFonts w:hint="eastAsia"/>
          <w:lang w:val="en-US" w:eastAsia="zh-CN"/>
        </w:rPr>
        <w:t>赛事</w:t>
      </w:r>
      <w:r>
        <w:t>poster。老师让我们拉赞助，然后就拉不到，大家</w:t>
      </w:r>
      <w:r>
        <w:rPr>
          <w:rFonts w:hint="eastAsia"/>
          <w:lang w:val="en-US" w:eastAsia="zh-CN"/>
        </w:rPr>
        <w:t>就</w:t>
      </w:r>
      <w:r>
        <w:t>一起出钱</w:t>
      </w:r>
      <w:r>
        <w:rPr>
          <w:rFonts w:hint="eastAsia"/>
          <w:lang w:eastAsia="zh-CN"/>
        </w:rPr>
        <w:t>，</w:t>
      </w:r>
      <w:r>
        <w:t>我觉得这些活动还是挺好的。</w:t>
      </w:r>
    </w:p>
    <w:p>
      <w:r>
        <w:rPr>
          <w:rFonts w:hint="eastAsia"/>
          <w:lang w:eastAsia="zh-CN"/>
        </w:rPr>
        <w:t>Eva</w:t>
      </w:r>
      <w:r>
        <w:t xml:space="preserve">(01:13:14): </w:t>
      </w:r>
      <w:r>
        <w:rPr>
          <w:rFonts w:hint="eastAsia"/>
          <w:lang w:val="en-US" w:eastAsia="zh-CN"/>
        </w:rPr>
        <w:t>我在</w:t>
      </w:r>
      <w:r>
        <w:t>UKM</w:t>
      </w:r>
      <w:r>
        <w:rPr>
          <w:rFonts w:hint="eastAsia"/>
          <w:lang w:val="en-US" w:eastAsia="zh-CN"/>
        </w:rPr>
        <w:t>参加过几次学术</w:t>
      </w:r>
      <w:r>
        <w:t>会议，老师也是让我们拉赞助，结果</w:t>
      </w:r>
      <w:r>
        <w:rPr>
          <w:rFonts w:hint="eastAsia"/>
          <w:lang w:val="en-US" w:eastAsia="zh-CN"/>
        </w:rPr>
        <w:t>拉不到也是</w:t>
      </w:r>
      <w:r>
        <w:t>自己掏钱。</w:t>
      </w:r>
    </w:p>
    <w:p>
      <w:r>
        <w:rPr>
          <w:rFonts w:hint="eastAsia"/>
          <w:lang w:eastAsia="zh-CN"/>
        </w:rPr>
        <w:t>小霍</w:t>
      </w:r>
      <w:r>
        <w:t>(01:13:21): 对。拉不到就每个人往里面</w:t>
      </w:r>
      <w:r>
        <w:rPr>
          <w:rFonts w:hint="eastAsia"/>
          <w:lang w:val="en-US" w:eastAsia="zh-CN"/>
        </w:rPr>
        <w:t>投入个</w:t>
      </w:r>
      <w:r>
        <w:t>几十块</w:t>
      </w:r>
      <w:r>
        <w:rPr>
          <w:rFonts w:hint="eastAsia"/>
          <w:lang w:eastAsia="zh-CN"/>
        </w:rPr>
        <w:t>。</w:t>
      </w:r>
      <w:r>
        <w:t>我们举办的那个</w:t>
      </w:r>
      <w:r>
        <w:rPr>
          <w:rFonts w:hint="eastAsia"/>
          <w:lang w:val="en-US" w:eastAsia="zh-CN"/>
        </w:rPr>
        <w:t>手</w:t>
      </w:r>
      <w:r>
        <w:t>球活动赢了</w:t>
      </w:r>
      <w:r>
        <w:rPr>
          <w:rFonts w:hint="eastAsia"/>
          <w:lang w:eastAsia="zh-CN"/>
        </w:rPr>
        <w:t>，</w:t>
      </w:r>
      <w:r>
        <w:t>最后还给我们分钱了。但那个活动真的很累</w:t>
      </w:r>
      <w:r>
        <w:rPr>
          <w:rFonts w:hint="eastAsia"/>
          <w:lang w:eastAsia="zh-CN"/>
        </w:rPr>
        <w:t>，</w:t>
      </w:r>
      <w:r>
        <w:t>从早上</w:t>
      </w:r>
      <w:r>
        <w:rPr>
          <w:rFonts w:hint="eastAsia"/>
          <w:lang w:val="en-US" w:eastAsia="zh-CN"/>
        </w:rPr>
        <w:t>搞</w:t>
      </w:r>
      <w:r>
        <w:t>到晚上，</w:t>
      </w:r>
      <w:r>
        <w:rPr>
          <w:rFonts w:hint="eastAsia"/>
          <w:lang w:val="en-US" w:eastAsia="zh-CN"/>
        </w:rPr>
        <w:t>还得提前一天去准备，而且</w:t>
      </w:r>
      <w:r>
        <w:t>天气暴晒。</w:t>
      </w:r>
    </w:p>
    <w:p>
      <w:r>
        <w:rPr>
          <w:rFonts w:hint="eastAsia"/>
          <w:lang w:eastAsia="zh-CN"/>
        </w:rPr>
        <w:t>Eva</w:t>
      </w:r>
      <w:r>
        <w:t>(01:13:54): 确实是，那接下来我们最后两个问题</w:t>
      </w:r>
      <w:r>
        <w:rPr>
          <w:rFonts w:hint="eastAsia"/>
          <w:lang w:eastAsia="zh-CN"/>
        </w:rPr>
        <w:t>。</w:t>
      </w:r>
      <w:r>
        <w:t>小王，我想问一下，根据你的经验，你想对刚来马来西亚的中国留学生提一些什么样的建议？</w:t>
      </w:r>
    </w:p>
    <w:p>
      <w:r>
        <w:rPr>
          <w:rFonts w:hint="eastAsia"/>
          <w:lang w:eastAsia="zh-CN"/>
        </w:rPr>
        <w:t>小王</w:t>
      </w:r>
      <w:r>
        <w:t>(01:14:13): 练好英文，然后注意安全</w:t>
      </w:r>
      <w:r>
        <w:rPr>
          <w:rFonts w:hint="eastAsia"/>
          <w:lang w:eastAsia="zh-CN"/>
        </w:rPr>
        <w:t>，</w:t>
      </w:r>
      <w:r>
        <w:rPr>
          <w:rFonts w:hint="eastAsia"/>
          <w:lang w:val="en-US" w:eastAsia="zh-CN"/>
        </w:rPr>
        <w:t>提前做好饮食不适应的准备</w:t>
      </w:r>
      <w:r>
        <w:t>。</w:t>
      </w:r>
    </w:p>
    <w:p>
      <w:r>
        <w:rPr>
          <w:rFonts w:hint="eastAsia"/>
          <w:lang w:eastAsia="zh-CN"/>
        </w:rPr>
        <w:t>Eva</w:t>
      </w:r>
      <w:r>
        <w:t>(01:14:53): 除了你刚才提到的饮食语言方面的这些建议以外，你觉得自己这三年来在大马留学实现了</w:t>
      </w:r>
      <w:r>
        <w:rPr>
          <w:rFonts w:hint="eastAsia"/>
          <w:lang w:val="en-US" w:eastAsia="zh-CN"/>
        </w:rPr>
        <w:t>哪些</w:t>
      </w:r>
      <w:r>
        <w:t>比较大的个人成长呢？</w:t>
      </w:r>
    </w:p>
    <w:p>
      <w:pPr>
        <w:rPr>
          <w:rFonts w:hint="default" w:eastAsia="宋体"/>
          <w:lang w:val="en-US" w:eastAsia="zh-CN"/>
        </w:rPr>
      </w:pPr>
      <w:r>
        <w:rPr>
          <w:rFonts w:hint="eastAsia"/>
          <w:lang w:eastAsia="zh-CN"/>
        </w:rPr>
        <w:t>小王</w:t>
      </w:r>
      <w:r>
        <w:t>(01:15:07): 致力于学习和对于未来的规划有了很明确的想法。</w:t>
      </w:r>
      <w:r>
        <w:rPr>
          <w:rFonts w:hint="eastAsia"/>
          <w:lang w:val="en-US" w:eastAsia="zh-CN"/>
        </w:rPr>
        <w:t>就是</w:t>
      </w:r>
      <w:r>
        <w:t>整体的</w:t>
      </w:r>
      <w:r>
        <w:rPr>
          <w:rFonts w:hint="eastAsia"/>
          <w:lang w:val="en-US" w:eastAsia="zh-CN"/>
        </w:rPr>
        <w:t>个</w:t>
      </w:r>
      <w:r>
        <w:t>人提升吧，</w:t>
      </w:r>
      <w:r>
        <w:rPr>
          <w:rFonts w:hint="eastAsia"/>
          <w:lang w:val="en-US" w:eastAsia="zh-CN"/>
        </w:rPr>
        <w:t>有了明确的目标和方向，</w:t>
      </w:r>
      <w:r>
        <w:t>知道自己在干，以及如何去学习。</w:t>
      </w:r>
      <w:r>
        <w:rPr>
          <w:rFonts w:hint="eastAsia"/>
          <w:lang w:val="en-US" w:eastAsia="zh-CN"/>
        </w:rPr>
        <w:t>而且这几年</w:t>
      </w:r>
      <w:r>
        <w:t>到处旅游看过了很多景点</w:t>
      </w:r>
      <w:r>
        <w:rPr>
          <w:rFonts w:hint="eastAsia"/>
          <w:lang w:val="en-US" w:eastAsia="zh-CN"/>
        </w:rPr>
        <w:t>很多世界。</w:t>
      </w:r>
    </w:p>
    <w:p>
      <w:r>
        <w:rPr>
          <w:rFonts w:hint="eastAsia"/>
          <w:lang w:eastAsia="zh-CN"/>
        </w:rPr>
        <w:t>Eva</w:t>
      </w:r>
      <w:r>
        <w:t>(01:15:40): 太棒了，又学到了，又玩到了，又看到了。好，那个接下来我想请kevin聊聊，对即将来马来西亚留学的中国本科弟弟妹妹们，你有什么特别</w:t>
      </w:r>
      <w:r>
        <w:rPr>
          <w:rFonts w:hint="eastAsia"/>
          <w:lang w:eastAsia="zh-CN"/>
        </w:rPr>
        <w:t>的</w:t>
      </w:r>
      <w:r>
        <w:t>建议？</w:t>
      </w:r>
    </w:p>
    <w:p>
      <w:r>
        <w:rPr>
          <w:rFonts w:hint="eastAsia"/>
          <w:lang w:eastAsia="zh-CN"/>
        </w:rPr>
        <w:t>Kevin</w:t>
      </w:r>
      <w:r>
        <w:t>(01:16:00): 我觉得我这个建议其实不只是对于刚来马来西亚</w:t>
      </w:r>
      <w:r>
        <w:rPr>
          <w:rFonts w:hint="eastAsia"/>
          <w:lang w:val="en-US" w:eastAsia="zh-CN"/>
        </w:rPr>
        <w:t>的同学</w:t>
      </w:r>
      <w:r>
        <w:t>，</w:t>
      </w:r>
      <w:r>
        <w:rPr>
          <w:rFonts w:hint="eastAsia"/>
          <w:lang w:val="en-US" w:eastAsia="zh-CN"/>
        </w:rPr>
        <w:t>对于此刻留学的同学也</w:t>
      </w:r>
      <w:r>
        <w:t>都能适用吧，就是保持一个包容</w:t>
      </w:r>
      <w:r>
        <w:rPr>
          <w:rFonts w:hint="eastAsia"/>
          <w:lang w:eastAsia="zh-CN"/>
        </w:rPr>
        <w:t>，</w:t>
      </w:r>
      <w:r>
        <w:t>开放，乐观的心态</w:t>
      </w:r>
      <w:r>
        <w:rPr>
          <w:rFonts w:hint="eastAsia"/>
          <w:lang w:eastAsia="zh-CN"/>
        </w:rPr>
        <w:t>。</w:t>
      </w:r>
      <w:r>
        <w:t>毕竟是异国他乡，你可能也会遇到形形色色的人</w:t>
      </w:r>
      <w:r>
        <w:rPr>
          <w:rFonts w:hint="eastAsia"/>
          <w:lang w:eastAsia="zh-CN"/>
        </w:rPr>
        <w:t>，</w:t>
      </w:r>
      <w:r>
        <w:t>不同种族</w:t>
      </w:r>
      <w:r>
        <w:rPr>
          <w:rFonts w:hint="eastAsia"/>
          <w:lang w:eastAsia="zh-CN"/>
        </w:rPr>
        <w:t>，</w:t>
      </w:r>
      <w:r>
        <w:t>来自不同国家的同学</w:t>
      </w:r>
      <w:r>
        <w:rPr>
          <w:rFonts w:hint="eastAsia"/>
          <w:lang w:eastAsia="zh-CN"/>
        </w:rPr>
        <w:t>，</w:t>
      </w:r>
      <w:r>
        <w:t>朋友师长</w:t>
      </w:r>
      <w:r>
        <w:rPr>
          <w:rFonts w:hint="eastAsia"/>
          <w:lang w:eastAsia="zh-CN"/>
        </w:rPr>
        <w:t>，</w:t>
      </w:r>
      <w:r>
        <w:t>我们可能会有不同的意见，我们可能会有分歧，但是我们都是秉持一个学术交流的态度，我们在沟通的时候也要自己多思考。因为我身边有些同学可能跟老师有分歧，他就会吵架</w:t>
      </w:r>
      <w:r>
        <w:rPr>
          <w:rFonts w:hint="eastAsia"/>
          <w:lang w:eastAsia="zh-CN"/>
        </w:rPr>
        <w:t>。</w:t>
      </w:r>
      <w:r>
        <w:t>我觉得这些是没有必要的，我们可能在这边也会遇到很多困难，就像我们前面提到的跟饮食不习惯，各方面不习惯。其实这也是对自己的一个小挑战</w:t>
      </w:r>
      <w:r>
        <w:rPr>
          <w:rFonts w:hint="eastAsia"/>
          <w:lang w:eastAsia="zh-CN"/>
        </w:rPr>
        <w:t>，</w:t>
      </w:r>
      <w:r>
        <w:t>都是可以克服的</w:t>
      </w:r>
      <w:r>
        <w:rPr>
          <w:rFonts w:hint="eastAsia"/>
          <w:lang w:eastAsia="zh-CN"/>
        </w:rPr>
        <w:t>。</w:t>
      </w:r>
      <w:r>
        <w:t>所以说我们要保持一个乐观的心态，好好</w:t>
      </w:r>
      <w:r>
        <w:rPr>
          <w:rFonts w:hint="eastAsia"/>
          <w:lang w:eastAsia="zh-CN"/>
        </w:rPr>
        <w:t>地</w:t>
      </w:r>
      <w:r>
        <w:t>享受自己留学的人生。</w:t>
      </w:r>
    </w:p>
    <w:p>
      <w:r>
        <w:rPr>
          <w:rFonts w:hint="eastAsia"/>
          <w:lang w:eastAsia="zh-CN"/>
        </w:rPr>
        <w:t>Eva</w:t>
      </w:r>
      <w:r>
        <w:t>(01:17:05): 好的，非常感谢你的建议！那你觉得自己在哪些方面实现了比较大的成长？</w:t>
      </w:r>
    </w:p>
    <w:p>
      <w:pPr>
        <w:rPr>
          <w:rFonts w:hint="eastAsia"/>
          <w:lang w:val="en-US" w:eastAsia="zh-CN"/>
        </w:rPr>
      </w:pPr>
      <w:r>
        <w:rPr>
          <w:rFonts w:hint="eastAsia"/>
          <w:lang w:eastAsia="zh-CN"/>
        </w:rPr>
        <w:t>Kevin</w:t>
      </w:r>
      <w:r>
        <w:t>(01:17:14): 来马来西亚之前，我是有一些心理问题的，我有恐慌症，焦虑症</w:t>
      </w:r>
      <w:r>
        <w:rPr>
          <w:rFonts w:hint="eastAsia"/>
          <w:lang w:eastAsia="zh-CN"/>
        </w:rPr>
        <w:t>。</w:t>
      </w:r>
      <w:r>
        <w:t>我来了马来西亚之后那么多年，当然我有接受治疗</w:t>
      </w:r>
      <w:r>
        <w:rPr>
          <w:rFonts w:hint="eastAsia"/>
          <w:lang w:eastAsia="zh-CN"/>
        </w:rPr>
        <w:t>，</w:t>
      </w:r>
      <w:r>
        <w:t>也是在自己的努力下，我觉得我整个人更加平</w:t>
      </w:r>
      <w:r>
        <w:rPr>
          <w:rFonts w:hint="eastAsia"/>
          <w:lang w:eastAsia="zh-CN"/>
        </w:rPr>
        <w:t>和</w:t>
      </w:r>
      <w:r>
        <w:rPr>
          <w:rFonts w:hint="eastAsia"/>
          <w:lang w:val="en-US" w:eastAsia="zh-CN"/>
        </w:rPr>
        <w:t>乐观了。</w:t>
      </w:r>
    </w:p>
    <w:p>
      <w:r>
        <w:rPr>
          <w:rFonts w:hint="eastAsia"/>
          <w:lang w:eastAsia="zh-CN"/>
        </w:rPr>
        <w:t>Eva</w:t>
      </w:r>
      <w:r>
        <w:t>(01:17:35): 你不说我都感觉不到，我觉得</w:t>
      </w:r>
      <w:r>
        <w:rPr>
          <w:rFonts w:hint="eastAsia"/>
          <w:lang w:val="en-US" w:eastAsia="zh-CN"/>
        </w:rPr>
        <w:t>你</w:t>
      </w:r>
      <w:r>
        <w:t>很平和，很乐观。</w:t>
      </w:r>
    </w:p>
    <w:p>
      <w:r>
        <w:rPr>
          <w:rFonts w:hint="eastAsia"/>
          <w:lang w:eastAsia="zh-CN"/>
        </w:rPr>
        <w:t>Kevin</w:t>
      </w:r>
      <w:r>
        <w:t>(01:17:39):</w:t>
      </w:r>
      <w:r>
        <w:rPr>
          <w:rFonts w:hint="eastAsia"/>
          <w:lang w:val="en-US" w:eastAsia="zh-CN"/>
        </w:rPr>
        <w:t>都是磨炼</w:t>
      </w:r>
      <w:r>
        <w:t>出来的，现在这个结果让我觉得是最舒服的</w:t>
      </w:r>
      <w:r>
        <w:rPr>
          <w:rFonts w:hint="eastAsia"/>
          <w:lang w:eastAsia="zh-CN"/>
        </w:rPr>
        <w:t>。</w:t>
      </w:r>
      <w:r>
        <w:t>我这不是摆烂，也不是躺平，只不过说保持一个好心态，可以让我们更好</w:t>
      </w:r>
      <w:r>
        <w:rPr>
          <w:rFonts w:hint="eastAsia"/>
          <w:lang w:eastAsia="zh-CN"/>
        </w:rPr>
        <w:t>地</w:t>
      </w:r>
      <w:r>
        <w:t>去享受人生，享受学习这件事情。</w:t>
      </w:r>
    </w:p>
    <w:p>
      <w:r>
        <w:rPr>
          <w:rFonts w:hint="eastAsia"/>
          <w:lang w:eastAsia="zh-CN"/>
        </w:rPr>
        <w:t>Eva</w:t>
      </w:r>
      <w:r>
        <w:t>(01:17:55): 确实快乐</w:t>
      </w:r>
      <w:r>
        <w:rPr>
          <w:rFonts w:hint="eastAsia"/>
          <w:lang w:eastAsia="zh-CN"/>
        </w:rPr>
        <w:t>地</w:t>
      </w:r>
      <w:r>
        <w:t>生活很重要。</w:t>
      </w:r>
    </w:p>
    <w:p>
      <w:r>
        <w:rPr>
          <w:rFonts w:hint="eastAsia"/>
          <w:lang w:eastAsia="zh-CN"/>
        </w:rPr>
        <w:t>Kevin</w:t>
      </w:r>
      <w:r>
        <w:t>(01:17:58): 对。</w:t>
      </w:r>
    </w:p>
    <w:p>
      <w:r>
        <w:rPr>
          <w:rFonts w:hint="eastAsia"/>
          <w:lang w:eastAsia="zh-CN"/>
        </w:rPr>
        <w:t>Eva</w:t>
      </w:r>
      <w:r>
        <w:t>(01:18:00): 好的，小孙你呢？你有什么特别想对即将来中国的本科生说的吗？</w:t>
      </w:r>
    </w:p>
    <w:p>
      <w:r>
        <w:rPr>
          <w:rFonts w:hint="eastAsia"/>
          <w:lang w:eastAsia="zh-CN"/>
        </w:rPr>
        <w:t>小孙</w:t>
      </w:r>
      <w:r>
        <w:t>(01:18:08): 我很同意他的观点，就是保持开心，比什么都重要。我有一些中国同学，他们天天上课就哭丧个哭丧着脸，像有谁欠了他们钱一样</w:t>
      </w:r>
      <w:r>
        <w:rPr>
          <w:rFonts w:hint="eastAsia"/>
          <w:lang w:eastAsia="zh-CN"/>
        </w:rPr>
        <w:t>。</w:t>
      </w:r>
      <w:r>
        <w:t>这样过日子，自己也不会高兴，一个人在外面本来就已经很不容易了，为什么还要给自己找不痛快呢？第二个主要是对于新生，我自己来这里学习的时间也不长，也吃过亏，</w:t>
      </w:r>
      <w:r>
        <w:rPr>
          <w:rFonts w:hint="eastAsia"/>
          <w:lang w:val="en-US" w:eastAsia="zh-CN"/>
        </w:rPr>
        <w:t>特别是作为</w:t>
      </w:r>
      <w:r>
        <w:t>新生在做小组作业的时候，</w:t>
      </w:r>
      <w:r>
        <w:rPr>
          <w:rFonts w:hint="eastAsia"/>
          <w:lang w:val="en-US" w:eastAsia="zh-CN"/>
        </w:rPr>
        <w:t>不要</w:t>
      </w:r>
      <w:r>
        <w:t>盲目去找自己不熟悉的中国同学</w:t>
      </w:r>
      <w:r>
        <w:rPr>
          <w:rFonts w:hint="eastAsia"/>
          <w:lang w:val="en-US" w:eastAsia="zh-CN"/>
        </w:rPr>
        <w:t>合作</w:t>
      </w:r>
      <w:r>
        <w:t>。</w:t>
      </w:r>
    </w:p>
    <w:p>
      <w:pPr>
        <w:rPr>
          <w:rFonts w:hint="eastAsia" w:eastAsia="宋体"/>
          <w:lang w:eastAsia="zh-CN"/>
        </w:rPr>
      </w:pPr>
      <w:r>
        <w:rPr>
          <w:rFonts w:hint="eastAsia"/>
          <w:lang w:eastAsia="zh-CN"/>
        </w:rPr>
        <w:t>Eva</w:t>
      </w:r>
      <w:r>
        <w:t>(01:18:50): 为什么呢</w:t>
      </w:r>
      <w:r>
        <w:rPr>
          <w:rFonts w:hint="eastAsia"/>
          <w:lang w:eastAsia="zh-CN"/>
        </w:rPr>
        <w:t>？</w:t>
      </w:r>
    </w:p>
    <w:p>
      <w:r>
        <w:rPr>
          <w:rFonts w:hint="eastAsia"/>
          <w:lang w:eastAsia="zh-CN"/>
        </w:rPr>
        <w:t>小孙</w:t>
      </w:r>
      <w:r>
        <w:t>(01:18:52): 因为我被坑过。在我身边有很大一部分这样的人，他们学术能力并不是很强，都是高中毕业出来的，他们很多在高中里并没有学过怎么去做report</w:t>
      </w:r>
      <w:r>
        <w:rPr>
          <w:rFonts w:hint="eastAsia"/>
          <w:lang w:eastAsia="zh-CN"/>
        </w:rPr>
        <w:t>，</w:t>
      </w:r>
      <w:r>
        <w:t>怎么去做presentation</w:t>
      </w:r>
      <w:r>
        <w:rPr>
          <w:rFonts w:hint="eastAsia"/>
          <w:lang w:eastAsia="zh-CN"/>
        </w:rPr>
        <w:t>，</w:t>
      </w:r>
      <w:r>
        <w:t>怎么去做citation reference</w:t>
      </w:r>
      <w:r>
        <w:rPr>
          <w:rFonts w:hint="eastAsia"/>
          <w:lang w:eastAsia="zh-CN"/>
        </w:rPr>
        <w:t>。</w:t>
      </w:r>
      <w:r>
        <w:t>他们什么都不会，有些时候你要做一个leader</w:t>
      </w:r>
      <w:r>
        <w:rPr>
          <w:rFonts w:hint="eastAsia"/>
          <w:lang w:eastAsia="zh-CN"/>
        </w:rPr>
        <w:t>，</w:t>
      </w:r>
      <w:r>
        <w:t>然后你如果去</w:t>
      </w:r>
      <w:r>
        <w:rPr>
          <w:rFonts w:hint="eastAsia"/>
          <w:lang w:val="en-US" w:eastAsia="zh-CN"/>
        </w:rPr>
        <w:t>安排</w:t>
      </w:r>
      <w:r>
        <w:t>他们的话，他们还会对你不满意</w:t>
      </w:r>
      <w:r>
        <w:rPr>
          <w:rFonts w:hint="eastAsia"/>
          <w:lang w:eastAsia="zh-CN"/>
        </w:rPr>
        <w:t>。</w:t>
      </w:r>
      <w:r>
        <w:t>反正做这个事情就是你里外都不是人。</w:t>
      </w:r>
    </w:p>
    <w:p>
      <w:r>
        <w:rPr>
          <w:rFonts w:hint="eastAsia"/>
          <w:lang w:eastAsia="zh-CN"/>
        </w:rPr>
        <w:t>Eva</w:t>
      </w:r>
      <w:r>
        <w:t>(01:19:36): 明白，就合作方面还是有点困难。</w:t>
      </w:r>
    </w:p>
    <w:p>
      <w:r>
        <w:rPr>
          <w:rFonts w:hint="eastAsia"/>
          <w:lang w:eastAsia="zh-CN"/>
        </w:rPr>
        <w:t>小孙</w:t>
      </w:r>
      <w:r>
        <w:t>(01:19:38): 对，在合作方面，如果说不是特别熟悉的</w:t>
      </w:r>
      <w:r>
        <w:rPr>
          <w:rFonts w:hint="eastAsia"/>
          <w:lang w:val="en-US" w:eastAsia="zh-CN"/>
        </w:rPr>
        <w:t>同学</w:t>
      </w:r>
      <w:r>
        <w:t>，我</w:t>
      </w:r>
      <w:r>
        <w:rPr>
          <w:rFonts w:hint="eastAsia"/>
          <w:lang w:val="en-US" w:eastAsia="zh-CN"/>
        </w:rPr>
        <w:t>还</w:t>
      </w:r>
      <w:r>
        <w:t>是比较倾向于去找大马华人，或者说其他的</w:t>
      </w:r>
      <w:r>
        <w:rPr>
          <w:rFonts w:hint="eastAsia"/>
          <w:lang w:val="en-US" w:eastAsia="zh-CN"/>
        </w:rPr>
        <w:t>本地</w:t>
      </w:r>
      <w:r>
        <w:t>同学。因为小组作业一般是在学期中期开始，我们有足够的时间去观察，去挑选队友</w:t>
      </w:r>
      <w:r>
        <w:rPr>
          <w:rFonts w:hint="eastAsia"/>
          <w:lang w:eastAsia="zh-CN"/>
        </w:rPr>
        <w:t>。</w:t>
      </w:r>
      <w:r>
        <w:t>你也可以想想办法让</w:t>
      </w:r>
      <w:r>
        <w:rPr>
          <w:rFonts w:hint="eastAsia"/>
          <w:lang w:val="en-US" w:eastAsia="zh-CN"/>
        </w:rPr>
        <w:t>当地人和华人</w:t>
      </w:r>
      <w:r>
        <w:t>注意到你，让他们愿意带上你一起做这个作业。</w:t>
      </w:r>
    </w:p>
    <w:p>
      <w:r>
        <w:rPr>
          <w:rFonts w:hint="eastAsia"/>
          <w:lang w:eastAsia="zh-CN"/>
        </w:rPr>
        <w:t>Eva</w:t>
      </w:r>
      <w:r>
        <w:t>(01:20:10): 好的，那你最大的收获是哪方面的呢？</w:t>
      </w:r>
    </w:p>
    <w:p>
      <w:r>
        <w:rPr>
          <w:rFonts w:hint="eastAsia"/>
          <w:lang w:eastAsia="zh-CN"/>
        </w:rPr>
        <w:t>小孙</w:t>
      </w:r>
      <w:r>
        <w:t>(01:20:14): 我觉得收获了很多朋友吧。每天在这里过得也挺开心，对不同的文化都有了</w:t>
      </w:r>
      <w:r>
        <w:rPr>
          <w:rFonts w:hint="eastAsia"/>
          <w:lang w:val="en-US" w:eastAsia="zh-CN"/>
        </w:rPr>
        <w:t>一些</w:t>
      </w:r>
      <w:r>
        <w:t>了解，并且在自己生活自理能力</w:t>
      </w:r>
      <w:r>
        <w:rPr>
          <w:rFonts w:hint="eastAsia"/>
          <w:lang w:val="en-US" w:eastAsia="zh-CN"/>
        </w:rPr>
        <w:t>上</w:t>
      </w:r>
      <w:r>
        <w:t>有</w:t>
      </w:r>
      <w:r>
        <w:rPr>
          <w:rFonts w:hint="eastAsia"/>
          <w:lang w:val="en-US" w:eastAsia="zh-CN"/>
        </w:rPr>
        <w:t>了</w:t>
      </w:r>
      <w:r>
        <w:t>非常大的提升。</w:t>
      </w:r>
    </w:p>
    <w:p>
      <w:r>
        <w:rPr>
          <w:rFonts w:hint="eastAsia"/>
          <w:lang w:eastAsia="zh-CN"/>
        </w:rPr>
        <w:t>Eva</w:t>
      </w:r>
      <w:r>
        <w:t>(01:20:35): 好的，谢谢你的分享</w:t>
      </w:r>
      <w:r>
        <w:rPr>
          <w:rFonts w:hint="eastAsia"/>
          <w:lang w:eastAsia="zh-CN"/>
        </w:rPr>
        <w:t>。</w:t>
      </w:r>
      <w:r>
        <w:t>接下来我想听听小霍在大马这段过程当中，最大的收获是什么？</w:t>
      </w:r>
    </w:p>
    <w:p>
      <w:r>
        <w:rPr>
          <w:rFonts w:hint="eastAsia"/>
          <w:lang w:eastAsia="zh-CN"/>
        </w:rPr>
        <w:t>小霍</w:t>
      </w:r>
      <w:r>
        <w:t>(01:20:49): 我</w:t>
      </w:r>
      <w:r>
        <w:rPr>
          <w:rFonts w:hint="eastAsia"/>
          <w:lang w:val="en-US" w:eastAsia="zh-CN"/>
        </w:rPr>
        <w:t>最大的</w:t>
      </w:r>
      <w:r>
        <w:t>收获</w:t>
      </w:r>
      <w:r>
        <w:rPr>
          <w:rFonts w:hint="eastAsia"/>
          <w:lang w:val="en-US" w:eastAsia="zh-CN"/>
        </w:rPr>
        <w:t>是</w:t>
      </w:r>
      <w:r>
        <w:t>自己会做饭</w:t>
      </w:r>
      <w:r>
        <w:rPr>
          <w:rFonts w:hint="eastAsia"/>
          <w:lang w:eastAsia="zh-CN"/>
        </w:rPr>
        <w:t>，</w:t>
      </w:r>
      <w:r>
        <w:t>学会自己解决问题了，遇到问题不是崩溃，</w:t>
      </w:r>
      <w:r>
        <w:rPr>
          <w:rFonts w:hint="eastAsia"/>
          <w:lang w:val="en-US" w:eastAsia="zh-CN"/>
        </w:rPr>
        <w:t>而</w:t>
      </w:r>
      <w:r>
        <w:t>是自己想解决办法</w:t>
      </w:r>
      <w:r>
        <w:rPr>
          <w:rFonts w:hint="eastAsia"/>
          <w:lang w:eastAsia="zh-CN"/>
        </w:rPr>
        <w:t>，</w:t>
      </w:r>
      <w:r>
        <w:t>就是更独立自主了</w:t>
      </w:r>
      <w:r>
        <w:rPr>
          <w:rFonts w:hint="eastAsia"/>
          <w:lang w:eastAsia="zh-CN"/>
        </w:rPr>
        <w:t>，</w:t>
      </w:r>
      <w:r>
        <w:rPr>
          <w:rFonts w:hint="eastAsia"/>
          <w:lang w:val="en-US" w:eastAsia="zh-CN"/>
        </w:rPr>
        <w:t>因为</w:t>
      </w:r>
      <w:r>
        <w:t>身在异国他乡只能靠自己。</w:t>
      </w:r>
    </w:p>
    <w:p>
      <w:r>
        <w:rPr>
          <w:rFonts w:hint="eastAsia"/>
          <w:lang w:eastAsia="zh-CN"/>
        </w:rPr>
        <w:t>Eva</w:t>
      </w:r>
      <w:r>
        <w:t>(01:21:09): 确实是。那你对即将来的本科生有特别想说的吗？</w:t>
      </w:r>
    </w:p>
    <w:p>
      <w:r>
        <w:rPr>
          <w:rFonts w:hint="eastAsia"/>
          <w:lang w:eastAsia="zh-CN"/>
        </w:rPr>
        <w:t>小霍</w:t>
      </w:r>
      <w:r>
        <w:t xml:space="preserve">(01:21:16): </w:t>
      </w:r>
      <w:r>
        <w:rPr>
          <w:rFonts w:hint="eastAsia"/>
          <w:lang w:val="en-US" w:eastAsia="zh-CN"/>
        </w:rPr>
        <w:t>像</w:t>
      </w:r>
      <w:r>
        <w:t>刚才那个同学说的，不要跟中国人组队。有时候中国人会真的拉中国人的</w:t>
      </w:r>
      <w:r>
        <w:rPr>
          <w:rFonts w:hint="eastAsia"/>
          <w:lang w:val="en-US" w:eastAsia="zh-CN"/>
        </w:rPr>
        <w:t>后</w:t>
      </w:r>
      <w:r>
        <w:t>腿。就是他</w:t>
      </w:r>
      <w:r>
        <w:rPr>
          <w:rFonts w:hint="eastAsia"/>
          <w:lang w:val="en-US" w:eastAsia="zh-CN"/>
        </w:rPr>
        <w:t>缺乏</w:t>
      </w:r>
      <w:r>
        <w:t>主动性，</w:t>
      </w:r>
      <w:r>
        <w:rPr>
          <w:rFonts w:hint="eastAsia"/>
          <w:lang w:val="en-US" w:eastAsia="zh-CN"/>
        </w:rPr>
        <w:t>也</w:t>
      </w:r>
      <w:r>
        <w:t>不积极做多一点，他会拖到最后</w:t>
      </w:r>
      <w:r>
        <w:rPr>
          <w:rFonts w:hint="eastAsia"/>
          <w:lang w:eastAsia="zh-CN"/>
        </w:rPr>
        <w:t>，</w:t>
      </w:r>
      <w:r>
        <w:t>甚至你</w:t>
      </w:r>
      <w:r>
        <w:rPr>
          <w:rFonts w:hint="eastAsia"/>
          <w:lang w:val="en-US" w:eastAsia="zh-CN"/>
        </w:rPr>
        <w:t>都</w:t>
      </w:r>
      <w:r>
        <w:t>找不到他的人。</w:t>
      </w:r>
      <w:r>
        <w:rPr>
          <w:rFonts w:hint="eastAsia"/>
          <w:lang w:val="en-US" w:eastAsia="zh-CN"/>
        </w:rPr>
        <w:t>小组任务选择时候，</w:t>
      </w:r>
      <w:r>
        <w:t>你让他先</w:t>
      </w:r>
      <w:r>
        <w:rPr>
          <w:rFonts w:hint="eastAsia"/>
          <w:lang w:eastAsia="zh-CN"/>
        </w:rPr>
        <w:t>选</w:t>
      </w:r>
      <w:r>
        <w:t>哪部分</w:t>
      </w:r>
      <w:r>
        <w:rPr>
          <w:rFonts w:hint="eastAsia"/>
          <w:lang w:eastAsia="zh-CN"/>
        </w:rPr>
        <w:t>，</w:t>
      </w:r>
      <w:r>
        <w:t>他</w:t>
      </w:r>
      <w:r>
        <w:rPr>
          <w:rFonts w:hint="eastAsia"/>
          <w:lang w:val="en-US" w:eastAsia="zh-CN"/>
        </w:rPr>
        <w:t>基本是</w:t>
      </w:r>
      <w:r>
        <w:t>选最简单的</w:t>
      </w:r>
      <w:r>
        <w:rPr>
          <w:rFonts w:hint="eastAsia"/>
          <w:lang w:val="en-US" w:eastAsia="zh-CN"/>
        </w:rPr>
        <w:t>部分</w:t>
      </w:r>
      <w:r>
        <w:t>，就算他选了最简单的</w:t>
      </w:r>
      <w:r>
        <w:rPr>
          <w:rFonts w:hint="eastAsia"/>
          <w:lang w:val="en-US" w:eastAsia="zh-CN"/>
        </w:rPr>
        <w:t>部分</w:t>
      </w:r>
      <w:r>
        <w:t>，他也不会及时去完成。然后presentation的时候也是磕磕绊绊，不精心去准备，这样就会拉低整个组的成绩。</w:t>
      </w:r>
      <w:r>
        <w:rPr>
          <w:rFonts w:hint="eastAsia"/>
          <w:lang w:val="en-US" w:eastAsia="zh-CN"/>
        </w:rPr>
        <w:t>如果新生来到这边的话</w:t>
      </w:r>
      <w:r>
        <w:t>请接受好这个落差</w:t>
      </w:r>
      <w:r>
        <w:rPr>
          <w:rFonts w:hint="eastAsia"/>
          <w:lang w:eastAsia="zh-CN"/>
        </w:rPr>
        <w:t>。</w:t>
      </w:r>
      <w:r>
        <w:rPr>
          <w:rFonts w:hint="eastAsia"/>
          <w:lang w:val="en-US" w:eastAsia="zh-CN"/>
        </w:rPr>
        <w:t>其次，这边</w:t>
      </w:r>
      <w:r>
        <w:t>的交通也不是很方便</w:t>
      </w:r>
      <w:r>
        <w:rPr>
          <w:rFonts w:hint="eastAsia"/>
          <w:lang w:eastAsia="zh-CN"/>
        </w:rPr>
        <w:t>，</w:t>
      </w:r>
      <w:r>
        <w:t>虽然有KTM</w:t>
      </w:r>
      <w:r>
        <w:rPr>
          <w:rFonts w:hint="eastAsia"/>
          <w:lang w:eastAsia="zh-CN"/>
        </w:rPr>
        <w:t>，</w:t>
      </w:r>
      <w:r>
        <w:t>MRT那些。但是它周围的环境和中国不太一样</w:t>
      </w:r>
      <w:r>
        <w:rPr>
          <w:rFonts w:hint="eastAsia"/>
          <w:lang w:eastAsia="zh-CN"/>
        </w:rPr>
        <w:t>，</w:t>
      </w:r>
      <w:r>
        <w:t>没有中国那么发达</w:t>
      </w:r>
      <w:r>
        <w:rPr>
          <w:rFonts w:hint="eastAsia"/>
          <w:lang w:eastAsia="zh-CN"/>
        </w:rPr>
        <w:t>，</w:t>
      </w:r>
      <w:r>
        <w:rPr>
          <w:rFonts w:hint="eastAsia"/>
          <w:lang w:val="en-US" w:eastAsia="zh-CN"/>
        </w:rPr>
        <w:t>我说的</w:t>
      </w:r>
      <w:r>
        <w:t>不包括吉隆坡</w:t>
      </w:r>
      <w:r>
        <w:rPr>
          <w:rFonts w:hint="eastAsia"/>
          <w:lang w:val="en-US" w:eastAsia="zh-CN"/>
        </w:rPr>
        <w:t>繁华区哈</w:t>
      </w:r>
      <w:r>
        <w:t>。</w:t>
      </w:r>
    </w:p>
    <w:p>
      <w:r>
        <w:rPr>
          <w:rFonts w:hint="eastAsia"/>
          <w:lang w:eastAsia="zh-CN"/>
        </w:rPr>
        <w:t>Eva</w:t>
      </w:r>
      <w:r>
        <w:t>(01:22:28): 确实是，我不知道你们有没有坐过</w:t>
      </w:r>
      <w:r>
        <w:rPr>
          <w:rFonts w:hint="eastAsia"/>
          <w:lang w:val="en-US" w:eastAsia="zh-CN"/>
        </w:rPr>
        <w:t>当地</w:t>
      </w:r>
      <w:r>
        <w:t>的公交车，居然没有站点提醒</w:t>
      </w:r>
      <w:r>
        <w:rPr>
          <w:rFonts w:hint="eastAsia"/>
          <w:lang w:eastAsia="zh-CN"/>
        </w:rPr>
        <w:t>。</w:t>
      </w:r>
      <w:r>
        <w:t>你不认识这个地方，你可能就会错过站，甚至找不到站点。</w:t>
      </w:r>
    </w:p>
    <w:p>
      <w:r>
        <w:rPr>
          <w:rFonts w:hint="eastAsia"/>
          <w:lang w:eastAsia="zh-CN"/>
        </w:rPr>
        <w:t>小霍</w:t>
      </w:r>
      <w:r>
        <w:t>(01:22:39): 对，你可以用那个movie</w:t>
      </w:r>
      <w:r>
        <w:rPr>
          <w:rFonts w:hint="eastAsia"/>
          <w:lang w:eastAsia="zh-CN"/>
        </w:rPr>
        <w:t>，</w:t>
      </w:r>
      <w:r>
        <w:t>movie上面会提示你，或者你用google map也可以。就是你不能关那个提醒，你得让它提示你到哪里了，尤其是你去一个陌生的地方的时候。你要做KTM</w:t>
      </w:r>
      <w:r>
        <w:rPr>
          <w:rFonts w:hint="eastAsia"/>
          <w:lang w:eastAsia="zh-CN"/>
        </w:rPr>
        <w:t>，</w:t>
      </w:r>
      <w:r>
        <w:t>MRT的话，到哪一站他会告诉你，你坐公交车真的不会，而且他真的晚点很严重</w:t>
      </w:r>
      <w:r>
        <w:rPr>
          <w:rFonts w:hint="eastAsia"/>
          <w:lang w:eastAsia="zh-CN"/>
        </w:rPr>
        <w:t>，</w:t>
      </w:r>
      <w:r>
        <w:t>不靠谱，不准时。</w:t>
      </w:r>
    </w:p>
    <w:p>
      <w:r>
        <w:rPr>
          <w:rFonts w:hint="eastAsia"/>
          <w:lang w:eastAsia="zh-CN"/>
        </w:rPr>
        <w:t>Eva</w:t>
      </w:r>
      <w:r>
        <w:t>(01:23:09): 确实，这一点跟中国比起来差太远了。</w:t>
      </w:r>
    </w:p>
    <w:p>
      <w:r>
        <w:rPr>
          <w:rFonts w:hint="eastAsia"/>
          <w:lang w:eastAsia="zh-CN"/>
        </w:rPr>
        <w:t>小霍</w:t>
      </w:r>
      <w:r>
        <w:t xml:space="preserve">(01:23:13): </w:t>
      </w:r>
      <w:r>
        <w:rPr>
          <w:rFonts w:hint="eastAsia"/>
          <w:lang w:val="en-US" w:eastAsia="zh-CN"/>
        </w:rPr>
        <w:t>不仅</w:t>
      </w:r>
      <w:r>
        <w:t>交通不行</w:t>
      </w:r>
      <w:r>
        <w:rPr>
          <w:rFonts w:hint="eastAsia"/>
          <w:lang w:eastAsia="zh-CN"/>
        </w:rPr>
        <w:t>，</w:t>
      </w:r>
      <w:r>
        <w:t>规划也不行</w:t>
      </w:r>
      <w:r>
        <w:rPr>
          <w:rFonts w:hint="eastAsia"/>
          <w:lang w:eastAsia="zh-CN"/>
        </w:rPr>
        <w:t>，</w:t>
      </w:r>
      <w:r>
        <w:t>经常会塞车。</w:t>
      </w:r>
    </w:p>
    <w:p>
      <w:r>
        <w:rPr>
          <w:rFonts w:hint="eastAsia"/>
          <w:lang w:eastAsia="zh-CN"/>
        </w:rPr>
        <w:t>Eva</w:t>
      </w:r>
      <w:r>
        <w:t>(01:23:17): 确实。</w:t>
      </w:r>
      <w:r>
        <w:rPr>
          <w:rFonts w:hint="eastAsia"/>
          <w:lang w:val="en-US" w:eastAsia="zh-CN"/>
        </w:rPr>
        <w:t>而且赛车的</w:t>
      </w:r>
      <w:r>
        <w:t>时候grab猛涨</w:t>
      </w:r>
      <w:r>
        <w:rPr>
          <w:rFonts w:hint="eastAsia"/>
          <w:lang w:val="en-US" w:eastAsia="zh-CN"/>
        </w:rPr>
        <w:t>价</w:t>
      </w:r>
      <w:r>
        <w:t>。</w:t>
      </w:r>
    </w:p>
    <w:p>
      <w:pPr>
        <w:rPr>
          <w:rFonts w:hint="eastAsia" w:eastAsia="宋体"/>
          <w:lang w:eastAsia="zh-CN"/>
        </w:rPr>
      </w:pPr>
      <w:r>
        <w:rPr>
          <w:rFonts w:hint="eastAsia"/>
          <w:lang w:eastAsia="zh-CN"/>
        </w:rPr>
        <w:t>小霍</w:t>
      </w:r>
      <w:r>
        <w:t>(01:23:23): 下雨的时候也是。有好几次我打的车到家了，雨也不下了</w:t>
      </w:r>
      <w:r>
        <w:rPr>
          <w:rFonts w:hint="eastAsia"/>
          <w:lang w:eastAsia="zh-CN"/>
        </w:rPr>
        <w:t>，</w:t>
      </w:r>
      <w:r>
        <w:rPr>
          <w:rFonts w:hint="eastAsia"/>
          <w:lang w:val="en-US" w:eastAsia="zh-CN"/>
        </w:rPr>
        <w:t>结果</w:t>
      </w:r>
      <w:r>
        <w:t>天价打车费</w:t>
      </w:r>
      <w:r>
        <w:rPr>
          <w:rFonts w:hint="eastAsia"/>
          <w:lang w:eastAsia="zh-CN"/>
        </w:rPr>
        <w:t>。</w:t>
      </w:r>
    </w:p>
    <w:p>
      <w:r>
        <w:rPr>
          <w:rFonts w:hint="eastAsia"/>
          <w:lang w:eastAsia="zh-CN"/>
        </w:rPr>
        <w:t>Eva</w:t>
      </w:r>
      <w:r>
        <w:t>(01:23:40): 对，他这一点确实是让我们很不太适应</w:t>
      </w:r>
      <w:r>
        <w:rPr>
          <w:rFonts w:hint="eastAsia"/>
          <w:lang w:eastAsia="zh-CN"/>
        </w:rPr>
        <w:t>。</w:t>
      </w:r>
      <w:r>
        <w:t>最后请</w:t>
      </w:r>
      <w:r>
        <w:rPr>
          <w:rFonts w:hint="eastAsia"/>
          <w:lang w:val="en-US" w:eastAsia="zh-CN"/>
        </w:rPr>
        <w:t>Sun</w:t>
      </w:r>
      <w:r>
        <w:t>来做个总结哈，你觉得自己在哪方面的收获是比较大的，以及你对</w:t>
      </w:r>
      <w:r>
        <w:rPr>
          <w:rFonts w:hint="eastAsia"/>
          <w:lang w:val="en-US" w:eastAsia="zh-CN"/>
        </w:rPr>
        <w:t>新</w:t>
      </w:r>
      <w:r>
        <w:t>本科生有什么建议。</w:t>
      </w:r>
    </w:p>
    <w:p>
      <w:r>
        <w:t xml:space="preserve">Sun(01:23:55): </w:t>
      </w:r>
      <w:r>
        <w:rPr>
          <w:rFonts w:hint="eastAsia"/>
          <w:lang w:val="en-US" w:eastAsia="zh-CN"/>
        </w:rPr>
        <w:t>首先，我觉得自</w:t>
      </w:r>
      <w:r>
        <w:t>立的能力得到</w:t>
      </w:r>
      <w:r>
        <w:rPr>
          <w:rFonts w:hint="eastAsia"/>
          <w:lang w:val="en-US" w:eastAsia="zh-CN"/>
        </w:rPr>
        <w:t>了</w:t>
      </w:r>
      <w:r>
        <w:t>迅速的提升</w:t>
      </w:r>
      <w:r>
        <w:rPr>
          <w:rFonts w:hint="eastAsia"/>
          <w:lang w:eastAsia="zh-CN"/>
        </w:rPr>
        <w:t>，</w:t>
      </w:r>
      <w:r>
        <w:t>我刚才听到好多同学说他们</w:t>
      </w:r>
      <w:r>
        <w:rPr>
          <w:rFonts w:hint="eastAsia"/>
          <w:lang w:val="en-US" w:eastAsia="zh-CN"/>
        </w:rPr>
        <w:t>学</w:t>
      </w:r>
      <w:r>
        <w:t>会</w:t>
      </w:r>
      <w:r>
        <w:rPr>
          <w:rFonts w:hint="eastAsia"/>
          <w:lang w:val="en-US" w:eastAsia="zh-CN"/>
        </w:rPr>
        <w:t>了</w:t>
      </w:r>
      <w:r>
        <w:t>做饭，</w:t>
      </w:r>
      <w:r>
        <w:rPr>
          <w:rFonts w:hint="eastAsia"/>
          <w:lang w:val="en-US" w:eastAsia="zh-CN"/>
        </w:rPr>
        <w:t>哈哈，</w:t>
      </w:r>
      <w:r>
        <w:t>会做饭应该是留学海外学子的必学技能之一，会做饭真的会让你的生活好很多</w:t>
      </w:r>
      <w:r>
        <w:rPr>
          <w:rFonts w:hint="eastAsia"/>
          <w:lang w:eastAsia="zh-CN"/>
        </w:rPr>
        <w:t>，</w:t>
      </w:r>
      <w:r>
        <w:t>以时常</w:t>
      </w:r>
      <w:r>
        <w:rPr>
          <w:rFonts w:hint="eastAsia"/>
          <w:lang w:eastAsia="zh-CN"/>
        </w:rPr>
        <w:t>地</w:t>
      </w:r>
      <w:r>
        <w:t>吃到家乡的饭。</w:t>
      </w:r>
      <w:r>
        <w:rPr>
          <w:rFonts w:hint="eastAsia"/>
          <w:lang w:val="en-US" w:eastAsia="zh-CN"/>
        </w:rPr>
        <w:t>其次，就是</w:t>
      </w:r>
      <w:r>
        <w:t>多元文化</w:t>
      </w:r>
      <w:r>
        <w:rPr>
          <w:rFonts w:hint="eastAsia"/>
          <w:lang w:val="en-US" w:eastAsia="zh-CN"/>
        </w:rPr>
        <w:t>的</w:t>
      </w:r>
      <w:r>
        <w:t>积累，</w:t>
      </w:r>
      <w:r>
        <w:rPr>
          <w:rFonts w:hint="eastAsia"/>
          <w:lang w:val="en-US" w:eastAsia="zh-CN"/>
        </w:rPr>
        <w:t>在这里有</w:t>
      </w:r>
      <w:r>
        <w:t>不同国家的同学</w:t>
      </w:r>
      <w:r>
        <w:rPr>
          <w:rFonts w:hint="eastAsia"/>
          <w:lang w:val="en-US" w:eastAsia="zh-CN"/>
        </w:rPr>
        <w:t>和</w:t>
      </w:r>
      <w:r>
        <w:t>马来西亚当地的</w:t>
      </w:r>
      <w:r>
        <w:rPr>
          <w:rFonts w:hint="eastAsia"/>
          <w:lang w:val="en-US" w:eastAsia="zh-CN"/>
        </w:rPr>
        <w:t>同学</w:t>
      </w:r>
      <w:r>
        <w:rPr>
          <w:rFonts w:hint="eastAsia"/>
          <w:lang w:eastAsia="zh-CN"/>
        </w:rPr>
        <w:t>，</w:t>
      </w:r>
      <w:r>
        <w:rPr>
          <w:rFonts w:hint="eastAsia"/>
          <w:lang w:val="en-US" w:eastAsia="zh-CN"/>
        </w:rPr>
        <w:t>这里的</w:t>
      </w:r>
      <w:r>
        <w:t>宗教文化，民族文化，饮食文化对我来说都是一种新的尝试。对于新生的一些建议，我刚才听大家讲到了几点很重要的，然后我做一点点补充。第一个我觉得在这边留学要自律，没有</w:t>
      </w:r>
      <w:r>
        <w:rPr>
          <w:rFonts w:hint="eastAsia"/>
          <w:lang w:val="en-US" w:eastAsia="zh-CN"/>
        </w:rPr>
        <w:t>国内</w:t>
      </w:r>
      <w:r>
        <w:t>同学</w:t>
      </w:r>
      <w:r>
        <w:rPr>
          <w:rFonts w:hint="eastAsia"/>
          <w:lang w:val="en-US" w:eastAsia="zh-CN"/>
        </w:rPr>
        <w:t>他们</w:t>
      </w:r>
      <w:r>
        <w:t>那么多辅导员</w:t>
      </w:r>
      <w:r>
        <w:rPr>
          <w:rFonts w:hint="eastAsia"/>
          <w:lang w:eastAsia="zh-CN"/>
        </w:rPr>
        <w:t>，</w:t>
      </w:r>
      <w:r>
        <w:t>老师催着你，更多的是需要你自己去规划好学习时间，生活时间</w:t>
      </w:r>
      <w:r>
        <w:rPr>
          <w:rFonts w:hint="eastAsia"/>
          <w:lang w:eastAsia="zh-CN"/>
        </w:rPr>
        <w:t>，</w:t>
      </w:r>
      <w:r>
        <w:t>不要浪费时间</w:t>
      </w:r>
      <w:r>
        <w:rPr>
          <w:rFonts w:hint="eastAsia"/>
          <w:lang w:eastAsia="zh-CN"/>
        </w:rPr>
        <w:t>。</w:t>
      </w:r>
      <w:r>
        <w:t>第二个是要去学会理解跟自己意见不同的一些生活上或者是文化上的东西，把当下你遇到的困难当成是你的必修课</w:t>
      </w:r>
      <w:r>
        <w:rPr>
          <w:rFonts w:hint="eastAsia"/>
          <w:lang w:eastAsia="zh-CN"/>
        </w:rPr>
        <w:t>。</w:t>
      </w:r>
      <w:r>
        <w:t>而不是说如果在国内，我可能就不会遇到这种问题。如果你在国内上学，你可能遇到的就是别的问题。就是问题不会消失，也不要去回避，要勇敢</w:t>
      </w:r>
      <w:r>
        <w:rPr>
          <w:rFonts w:hint="eastAsia"/>
          <w:lang w:eastAsia="zh-CN"/>
        </w:rPr>
        <w:t>地</w:t>
      </w:r>
      <w:r>
        <w:t>面对当下的这个问题。</w:t>
      </w:r>
      <w:r>
        <w:rPr>
          <w:rFonts w:hint="eastAsia"/>
          <w:lang w:val="en-US" w:eastAsia="zh-CN"/>
        </w:rPr>
        <w:t>第三个就是</w:t>
      </w:r>
      <w:r>
        <w:t>我真的很开心认识通过这种方式去了解到其他不同学校的同学们的状态，我觉得最大的一点就是要打开自己，就像这次讨论一样，对于我来说是一个非常好的学习</w:t>
      </w:r>
      <w:r>
        <w:rPr>
          <w:rFonts w:hint="eastAsia"/>
          <w:lang w:val="en-US" w:eastAsia="zh-CN"/>
        </w:rPr>
        <w:t>机会</w:t>
      </w:r>
      <w:r>
        <w:t>。我了解了其他学校的跟我年纪相仿的同学们，他们在做什么，他们是一个什么样的心态。而不是说，我只是局限在于我当下的专业课的学习当中，我觉得是需要打开自己去接纳更多</w:t>
      </w:r>
      <w:r>
        <w:rPr>
          <w:rFonts w:hint="eastAsia"/>
          <w:lang w:eastAsia="zh-CN"/>
        </w:rPr>
        <w:t>，</w:t>
      </w:r>
      <w:r>
        <w:t>在每一次的活动或者是每一次的体验当中去学习到你想学习的东西。最后一点，就是我觉得跟国内相比，在国外留学，你是可以听到很多声音的，你是可以看到很多东西的。所以呢，希望他们可以有自己独立的一个见解，能够多面</w:t>
      </w:r>
      <w:r>
        <w:rPr>
          <w:rFonts w:hint="eastAsia"/>
          <w:lang w:eastAsia="zh-CN"/>
        </w:rPr>
        <w:t>地</w:t>
      </w:r>
      <w:r>
        <w:t>看待同一个问题</w:t>
      </w:r>
      <w:r>
        <w:rPr>
          <w:rFonts w:hint="eastAsia"/>
          <w:lang w:eastAsia="zh-CN"/>
        </w:rPr>
        <w:t>，</w:t>
      </w:r>
      <w:r>
        <w:t>大概就这些吧！</w:t>
      </w:r>
    </w:p>
    <w:p>
      <w:r>
        <w:rPr>
          <w:rFonts w:hint="eastAsia"/>
          <w:lang w:eastAsia="zh-CN"/>
        </w:rPr>
        <w:t>Eva</w:t>
      </w:r>
      <w:r>
        <w:t>(01:26:32): 好的，谢谢</w:t>
      </w:r>
      <w:r>
        <w:rPr>
          <w:rFonts w:hint="eastAsia"/>
          <w:lang w:val="en-US" w:eastAsia="zh-CN"/>
        </w:rPr>
        <w:t>Sun</w:t>
      </w:r>
      <w:r>
        <w:t>非常好的建议</w:t>
      </w:r>
      <w:r>
        <w:rPr>
          <w:rFonts w:hint="eastAsia"/>
          <w:lang w:eastAsia="zh-CN"/>
        </w:rPr>
        <w:t>。</w:t>
      </w:r>
      <w:r>
        <w:t>非常感谢咱们</w:t>
      </w:r>
      <w:r>
        <w:rPr>
          <w:rFonts w:hint="eastAsia"/>
          <w:lang w:val="en-US" w:eastAsia="zh-CN"/>
        </w:rPr>
        <w:t>的</w:t>
      </w:r>
      <w:r>
        <w:t>小伙伴，各位弟弟妹妹们对我博士毕业论文的支持，帮助我去收集我的数据，也非常感谢大家的分享</w:t>
      </w:r>
      <w:r>
        <w:rPr>
          <w:rFonts w:hint="eastAsia"/>
          <w:lang w:eastAsia="zh-CN"/>
        </w:rPr>
        <w:t>。</w:t>
      </w:r>
      <w:r>
        <w:rPr>
          <w:rFonts w:hint="eastAsia"/>
          <w:lang w:val="en-US" w:eastAsia="zh-CN"/>
        </w:rPr>
        <w:t>之前</w:t>
      </w:r>
      <w:r>
        <w:t>大家已经给发了咱们的签名和护照号用于学校伦理审查</w:t>
      </w:r>
      <w:r>
        <w:rPr>
          <w:rFonts w:hint="eastAsia"/>
          <w:lang w:eastAsia="zh-CN"/>
        </w:rPr>
        <w:t>。</w:t>
      </w:r>
      <w:r>
        <w:t>我也跟大家说一下，大家所有的这些数据，包括真实的姓名和护照，学校要交材料的话，我会交到学校去。除此以外，绝对不会公布在任何的论文</w:t>
      </w:r>
      <w:r>
        <w:rPr>
          <w:rFonts w:hint="eastAsia"/>
          <w:lang w:eastAsia="zh-CN"/>
        </w:rPr>
        <w:t>，</w:t>
      </w:r>
      <w:r>
        <w:t>社交平台和网络上</w:t>
      </w:r>
      <w:r>
        <w:rPr>
          <w:rFonts w:hint="eastAsia"/>
          <w:lang w:eastAsia="zh-CN"/>
        </w:rPr>
        <w:t>，</w:t>
      </w:r>
      <w:r>
        <w:rPr>
          <w:rFonts w:hint="eastAsia"/>
          <w:lang w:val="en-US" w:eastAsia="zh-CN"/>
        </w:rPr>
        <w:t>我</w:t>
      </w:r>
      <w:r>
        <w:t>一定会维护大家的个人信息安全。第二个是论文里面可能会引用到大家的话，</w:t>
      </w:r>
      <w:r>
        <w:rPr>
          <w:rFonts w:hint="eastAsia"/>
          <w:lang w:val="en-US" w:eastAsia="zh-CN"/>
        </w:rPr>
        <w:t>但</w:t>
      </w:r>
      <w:r>
        <w:t>也绝对不会出现大家的真实姓名，只会去用大家的昵称</w:t>
      </w:r>
      <w:r>
        <w:rPr>
          <w:rFonts w:hint="eastAsia"/>
          <w:lang w:eastAsia="zh-CN"/>
        </w:rPr>
        <w:t>来</w:t>
      </w:r>
      <w:r>
        <w:t>指代</w:t>
      </w:r>
      <w:r>
        <w:rPr>
          <w:rFonts w:hint="eastAsia"/>
          <w:lang w:eastAsia="zh-CN"/>
        </w:rPr>
        <w:t>，</w:t>
      </w:r>
      <w:r>
        <w:t>确保大家的</w:t>
      </w:r>
      <w:r>
        <w:rPr>
          <w:rFonts w:hint="eastAsia"/>
          <w:lang w:val="en-US" w:eastAsia="zh-CN"/>
        </w:rPr>
        <w:t>个人</w:t>
      </w:r>
      <w:r>
        <w:t>信息安全。</w:t>
      </w:r>
    </w:p>
    <w:p>
      <w:r>
        <w:rPr>
          <w:rFonts w:hint="eastAsia"/>
          <w:lang w:eastAsia="zh-CN"/>
        </w:rPr>
        <w:t>Eva</w:t>
      </w:r>
      <w:r>
        <w:t>(01:27:33): 好了，我们今天的在线访谈就到这里，我有很多的收获，了解了大家在不同阶段的一些经历以及大家面对困难的时候怎么样处理，也祝大家都能够顺利毕业，顺利</w:t>
      </w:r>
      <w:r>
        <w:rPr>
          <w:rFonts w:hint="eastAsia"/>
          <w:lang w:eastAsia="zh-CN"/>
        </w:rPr>
        <w:t>地到</w:t>
      </w:r>
      <w:bookmarkStart w:id="0" w:name="_GoBack"/>
      <w:bookmarkEnd w:id="0"/>
      <w:r>
        <w:t>自己想去的国家去读硕</w:t>
      </w:r>
      <w:r>
        <w:rPr>
          <w:rFonts w:hint="eastAsia"/>
          <w:lang w:eastAsia="zh-CN"/>
        </w:rPr>
        <w:t>，</w:t>
      </w:r>
      <w:r>
        <w:t>去从事自己想从事的行业。大家还有什么疑问要问我的吗？</w:t>
      </w:r>
    </w:p>
    <w:p>
      <w:r>
        <w:t>Sun(01:28:02): 没有，也谢谢你！</w:t>
      </w:r>
    </w:p>
    <w:p>
      <w:pPr>
        <w:rPr>
          <w:rFonts w:hint="default" w:eastAsia="宋体"/>
          <w:lang w:val="en-US" w:eastAsia="zh-CN"/>
        </w:rPr>
      </w:pPr>
      <w:r>
        <w:rPr>
          <w:rFonts w:hint="eastAsia"/>
          <w:lang w:eastAsia="zh-CN"/>
        </w:rPr>
        <w:t>Eva</w:t>
      </w:r>
      <w:r>
        <w:t>(01:28:06): 好，那如果没有的话，那我们本次的小组讨论就到这里了，非常感谢大家</w:t>
      </w:r>
      <w:r>
        <w:rPr>
          <w:rFonts w:hint="eastAsia"/>
          <w:lang w:eastAsia="zh-CN"/>
        </w:rPr>
        <w:t>。</w:t>
      </w:r>
      <w:r>
        <w:rPr>
          <w:rFonts w:hint="eastAsia"/>
          <w:lang w:val="en-US" w:eastAsia="zh-CN"/>
        </w:rPr>
        <w:t>拜拜。</w:t>
      </w:r>
    </w:p>
    <w:p>
      <w:r>
        <w:t>Sun(01:28:23): 好的，谢谢！辛苦了！</w:t>
      </w:r>
    </w:p>
    <w:p>
      <w:r>
        <w:rPr>
          <w:rFonts w:hint="eastAsia"/>
          <w:lang w:eastAsia="zh-CN"/>
        </w:rPr>
        <w:t>Kevin</w:t>
      </w:r>
      <w:r>
        <w:t>(01:28:23): 好的，谢谢</w:t>
      </w:r>
      <w:r>
        <w:rPr>
          <w:rFonts w:hint="eastAsia"/>
          <w:lang w:eastAsia="zh-CN"/>
        </w:rPr>
        <w:t>，</w:t>
      </w:r>
      <w:r>
        <w:t>拜拜。</w:t>
      </w:r>
    </w:p>
    <w:p>
      <w:r>
        <w:rPr>
          <w:rFonts w:hint="eastAsia"/>
          <w:lang w:eastAsia="zh-CN"/>
        </w:rPr>
        <w:t>小孙</w:t>
      </w:r>
      <w:r>
        <w:t>(01:28:23): 好，谢谢</w:t>
      </w:r>
      <w:r>
        <w:rPr>
          <w:rFonts w:hint="eastAsia"/>
          <w:lang w:eastAsia="zh-CN"/>
        </w:rPr>
        <w:t>，</w:t>
      </w:r>
      <w:r>
        <w:t>拜拜。</w:t>
      </w:r>
    </w:p>
    <w:p>
      <w:r>
        <w:rPr>
          <w:rFonts w:hint="eastAsia"/>
          <w:lang w:eastAsia="zh-CN"/>
        </w:rPr>
        <w:t>小王</w:t>
      </w:r>
      <w:r>
        <w:t>(01:28:25): 谢谢主持人</w:t>
      </w:r>
      <w:r>
        <w:rPr>
          <w:rFonts w:hint="eastAsia"/>
          <w:lang w:eastAsia="zh-CN"/>
        </w:rPr>
        <w:t>，</w:t>
      </w:r>
      <w:r>
        <w:t>拜拜！</w:t>
      </w:r>
    </w:p>
    <w:p>
      <w:r>
        <w:rPr>
          <w:rFonts w:hint="eastAsia"/>
          <w:lang w:eastAsia="zh-CN"/>
        </w:rPr>
        <w:t>小霍</w:t>
      </w:r>
      <w:r>
        <w:t>(01:28:26): 拜拜。</w:t>
      </w:r>
    </w:p>
    <w:p>
      <w:r>
        <w:t>Sun(01:28:27): 拜拜。</w:t>
      </w:r>
    </w:p>
    <w:p>
      <w:r>
        <w:rPr>
          <w:rFonts w:hint="eastAsia"/>
          <w:lang w:eastAsia="zh-CN"/>
        </w:rPr>
        <w:t>Eva</w:t>
      </w:r>
      <w:r>
        <w:t>(01:28:28): 拜拜，谢谢大家！</w:t>
      </w:r>
    </w:p>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drawing>
        <wp:inline distT="0" distB="0" distL="114300" distR="114300">
          <wp:extent cx="1270000" cy="11493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stretch>
                    <a:fillRect/>
                  </a:stretch>
                </pic:blipFill>
                <pic:spPr>
                  <a:xfrm>
                    <a:off x="0" y="0"/>
                    <a:ext cx="1270000" cy="11545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B47730"/>
    <w:rsid w:val="00034616"/>
    <w:rsid w:val="0006063C"/>
    <w:rsid w:val="0015074B"/>
    <w:rsid w:val="0029639D"/>
    <w:rsid w:val="00326F90"/>
    <w:rsid w:val="00AA1D8D"/>
    <w:rsid w:val="00B47730"/>
    <w:rsid w:val="00CB0664"/>
    <w:rsid w:val="00FC693F"/>
    <w:rsid w:val="033E696D"/>
    <w:rsid w:val="0911062F"/>
    <w:rsid w:val="0913264A"/>
    <w:rsid w:val="0BCE4606"/>
    <w:rsid w:val="129C720C"/>
    <w:rsid w:val="197A3360"/>
    <w:rsid w:val="1A240213"/>
    <w:rsid w:val="1CDE1159"/>
    <w:rsid w:val="20253670"/>
    <w:rsid w:val="21D342CD"/>
    <w:rsid w:val="228A6FAA"/>
    <w:rsid w:val="22C81958"/>
    <w:rsid w:val="26061115"/>
    <w:rsid w:val="26753BA5"/>
    <w:rsid w:val="27A04C51"/>
    <w:rsid w:val="2BF0652A"/>
    <w:rsid w:val="2DA90D03"/>
    <w:rsid w:val="32DA195F"/>
    <w:rsid w:val="32E708BE"/>
    <w:rsid w:val="33FE20DB"/>
    <w:rsid w:val="352F05B9"/>
    <w:rsid w:val="3A35391F"/>
    <w:rsid w:val="3AA525B8"/>
    <w:rsid w:val="3BA24FE4"/>
    <w:rsid w:val="3BA7084C"/>
    <w:rsid w:val="3C1002BA"/>
    <w:rsid w:val="3E2C6DE7"/>
    <w:rsid w:val="3E81327C"/>
    <w:rsid w:val="3F5D194E"/>
    <w:rsid w:val="478C56F4"/>
    <w:rsid w:val="5AE900E2"/>
    <w:rsid w:val="5E8A6085"/>
    <w:rsid w:val="5F1A6ABC"/>
    <w:rsid w:val="65951A17"/>
    <w:rsid w:val="65AB021F"/>
    <w:rsid w:val="662F5543"/>
    <w:rsid w:val="6D4C4C2C"/>
    <w:rsid w:val="6F991C7F"/>
    <w:rsid w:val="70CE6965"/>
    <w:rsid w:val="789B6A68"/>
    <w:rsid w:val="7B3E36DA"/>
    <w:rsid w:val="7EF52C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uiPriority="99" w:semiHidden="0" w:name="List Bullet"/>
    <w:lsdException w:qFormat="1" w:uiPriority="99" w:semiHidden="0" w:name="List Number"/>
    <w:lsdException w:uiPriority="99" w:semiHidden="0" w:name="List 2"/>
    <w:lsdException w:uiPriority="99" w:semiHidden="0" w:name="List 3"/>
    <w:lsdException w:uiPriority="99" w:name="List 4"/>
    <w:lsdException w:uiPriority="99" w:name="List 5"/>
    <w:lsdException w:qFormat="1"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autoRedefine/>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autoRedefine/>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autoRedefine/>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autoRedefine/>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autoRedefine/>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autoRedefine/>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autoRedefine/>
    <w:unhideWhenUsed/>
    <w:qFormat/>
    <w:uiPriority w:val="99"/>
    <w:pPr>
      <w:spacing w:after="120"/>
      <w:ind w:left="360"/>
      <w:contextualSpacing/>
    </w:pPr>
  </w:style>
  <w:style w:type="paragraph" w:styleId="23">
    <w:name w:val="List Bullet 2"/>
    <w:basedOn w:val="1"/>
    <w:autoRedefine/>
    <w:unhideWhenUsed/>
    <w:qFormat/>
    <w:uiPriority w:val="99"/>
    <w:pPr>
      <w:numPr>
        <w:ilvl w:val="0"/>
        <w:numId w:val="6"/>
      </w:numPr>
      <w:contextualSpacing/>
    </w:pPr>
  </w:style>
  <w:style w:type="paragraph" w:styleId="24">
    <w:name w:val="footer"/>
    <w:basedOn w:val="1"/>
    <w:link w:val="136"/>
    <w:autoRedefine/>
    <w:unhideWhenUsed/>
    <w:qFormat/>
    <w:uiPriority w:val="99"/>
    <w:pPr>
      <w:tabs>
        <w:tab w:val="center" w:pos="4680"/>
        <w:tab w:val="right" w:pos="9360"/>
      </w:tabs>
      <w:spacing w:after="0" w:line="240" w:lineRule="auto"/>
    </w:pPr>
  </w:style>
  <w:style w:type="paragraph" w:styleId="25">
    <w:name w:val="header"/>
    <w:basedOn w:val="1"/>
    <w:link w:val="135"/>
    <w:autoRedefine/>
    <w:unhideWhenUsed/>
    <w:qFormat/>
    <w:uiPriority w:val="99"/>
    <w:pPr>
      <w:tabs>
        <w:tab w:val="center" w:pos="4680"/>
        <w:tab w:val="right" w:pos="9360"/>
      </w:tabs>
      <w:spacing w:after="0" w:line="240" w:lineRule="auto"/>
    </w:pPr>
  </w:style>
  <w:style w:type="paragraph" w:styleId="26">
    <w:name w:val="Subtitle"/>
    <w:basedOn w:val="1"/>
    <w:next w:val="1"/>
    <w:link w:val="142"/>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autoRedefine/>
    <w:unhideWhenUsed/>
    <w:qFormat/>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autoRedefine/>
    <w:unhideWhenUsed/>
    <w:qFormat/>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autoRedefine/>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autoRedefine/>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autoRedefine/>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autoRedefine/>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autoRedefine/>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autoRedefine/>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autoRedefine/>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autoRedefine/>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autoRedefine/>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autoRedefine/>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autoRedefine/>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16307</Words>
  <Characters>19788</Characters>
  <Lines>0</Lines>
  <Paragraphs>0</Paragraphs>
  <TotalTime>6</TotalTime>
  <ScaleCrop>false</ScaleCrop>
  <LinksUpToDate>false</LinksUpToDate>
  <CharactersWithSpaces>20029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Million·J</cp:lastModifiedBy>
  <dcterms:modified xsi:type="dcterms:W3CDTF">2024-05-26T08:04:59Z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8D26DD11134847A19156B4DAB0C35CB0_12</vt:lpwstr>
  </property>
</Properties>
</file>